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C6A7C" w14:textId="77777777" w:rsidR="002D1C02" w:rsidRDefault="002D1C02" w:rsidP="00D621D4">
      <w:pPr>
        <w:spacing w:line="240" w:lineRule="auto"/>
        <w:ind w:left="6372" w:firstLine="708"/>
        <w:jc w:val="center"/>
        <w:rPr>
          <w:rFonts w:ascii="Arial" w:hAnsi="Arial" w:cs="Arial"/>
          <w:b/>
          <w:sz w:val="24"/>
          <w:szCs w:val="24"/>
        </w:rPr>
      </w:pPr>
    </w:p>
    <w:p w14:paraId="26750632" w14:textId="5245160B" w:rsidR="002D1C02" w:rsidRDefault="002D1C02" w:rsidP="002D1C02">
      <w:pPr>
        <w:spacing w:line="240" w:lineRule="auto"/>
        <w:ind w:left="6372" w:firstLine="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075C56">
        <w:rPr>
          <w:rFonts w:ascii="Arial" w:hAnsi="Arial" w:cs="Arial"/>
          <w:b/>
          <w:sz w:val="24"/>
          <w:szCs w:val="24"/>
        </w:rPr>
        <w:t>7</w:t>
      </w:r>
      <w:r w:rsidR="00FF10B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do SWZ</w:t>
      </w:r>
    </w:p>
    <w:p w14:paraId="04B189FE" w14:textId="77777777" w:rsidR="002D1C02" w:rsidRDefault="002D1C02" w:rsidP="00D621D4">
      <w:pPr>
        <w:spacing w:line="240" w:lineRule="auto"/>
        <w:ind w:left="6372" w:firstLine="708"/>
        <w:jc w:val="center"/>
        <w:rPr>
          <w:rFonts w:ascii="Arial" w:hAnsi="Arial" w:cs="Arial"/>
          <w:b/>
          <w:sz w:val="24"/>
          <w:szCs w:val="24"/>
        </w:rPr>
      </w:pPr>
    </w:p>
    <w:p w14:paraId="68BBD908" w14:textId="727B712C" w:rsidR="00D621D4" w:rsidRPr="006926EA" w:rsidRDefault="00D621D4" w:rsidP="00D621D4">
      <w:pPr>
        <w:spacing w:line="240" w:lineRule="auto"/>
        <w:ind w:left="6372" w:firstLine="708"/>
        <w:jc w:val="center"/>
        <w:rPr>
          <w:rFonts w:ascii="Arial" w:hAnsi="Arial" w:cs="Arial"/>
          <w:b/>
          <w:sz w:val="24"/>
          <w:szCs w:val="24"/>
        </w:rPr>
      </w:pPr>
      <w:r w:rsidRPr="006926EA">
        <w:rPr>
          <w:rFonts w:ascii="Arial" w:hAnsi="Arial" w:cs="Arial"/>
          <w:b/>
          <w:sz w:val="24"/>
          <w:szCs w:val="24"/>
        </w:rPr>
        <w:t>Projekt umowy</w:t>
      </w:r>
    </w:p>
    <w:p w14:paraId="57A423B6" w14:textId="77777777" w:rsidR="00D621D4" w:rsidRPr="006926EA" w:rsidRDefault="00D621D4" w:rsidP="00D621D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D0E63F8" w14:textId="0981E7BE" w:rsidR="00D621D4" w:rsidRPr="006926EA" w:rsidRDefault="00D621D4" w:rsidP="00D621D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26EA">
        <w:rPr>
          <w:rFonts w:ascii="Arial" w:hAnsi="Arial" w:cs="Arial"/>
          <w:b/>
          <w:sz w:val="24"/>
          <w:szCs w:val="24"/>
        </w:rPr>
        <w:t>Umowa nr  …………………………</w:t>
      </w:r>
    </w:p>
    <w:p w14:paraId="2C1E15D6" w14:textId="5CB79D8C" w:rsidR="00D621D4" w:rsidRPr="006926EA" w:rsidRDefault="00D621D4" w:rsidP="00D621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26EA">
        <w:rPr>
          <w:rFonts w:ascii="Arial" w:hAnsi="Arial" w:cs="Arial"/>
          <w:sz w:val="24"/>
          <w:szCs w:val="24"/>
        </w:rPr>
        <w:t xml:space="preserve">zawarta w dniu </w:t>
      </w:r>
      <w:r w:rsidR="002E52B9" w:rsidRPr="006926EA">
        <w:rPr>
          <w:rFonts w:ascii="Arial" w:hAnsi="Arial" w:cs="Arial"/>
          <w:b/>
          <w:sz w:val="24"/>
          <w:szCs w:val="24"/>
        </w:rPr>
        <w:t>……………..</w:t>
      </w:r>
      <w:r w:rsidRPr="006926EA">
        <w:rPr>
          <w:rFonts w:ascii="Arial" w:hAnsi="Arial" w:cs="Arial"/>
          <w:b/>
          <w:sz w:val="24"/>
          <w:szCs w:val="24"/>
        </w:rPr>
        <w:t xml:space="preserve">  </w:t>
      </w:r>
      <w:r w:rsidRPr="006926EA">
        <w:rPr>
          <w:rFonts w:ascii="Arial" w:hAnsi="Arial" w:cs="Arial"/>
          <w:sz w:val="24"/>
          <w:szCs w:val="24"/>
        </w:rPr>
        <w:t>w  Polanowie  pomiędzy:</w:t>
      </w:r>
    </w:p>
    <w:p w14:paraId="555F2709" w14:textId="77777777" w:rsidR="00334A56" w:rsidRPr="006926EA" w:rsidRDefault="00334A56" w:rsidP="00334A56">
      <w:pPr>
        <w:suppressAutoHyphens/>
        <w:autoSpaceDE w:val="0"/>
        <w:spacing w:after="0" w:line="240" w:lineRule="auto"/>
        <w:ind w:right="-330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F8048A9" w14:textId="00D27CD0" w:rsidR="00334A56" w:rsidRPr="006926EA" w:rsidRDefault="005C4E38" w:rsidP="00334A56">
      <w:pPr>
        <w:suppressAutoHyphens/>
        <w:autoSpaceDE w:val="0"/>
        <w:spacing w:after="0" w:line="240" w:lineRule="auto"/>
        <w:ind w:right="-330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bookmarkStart w:id="0" w:name="_Hlk107391700"/>
      <w:r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Gmina Polanów </w:t>
      </w:r>
      <w:r w:rsidR="00334A56" w:rsidRPr="006926E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ul.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Wolności</w:t>
      </w:r>
      <w:r w:rsidR="00334A56" w:rsidRPr="006926E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4, 76-010 Polanów</w:t>
      </w:r>
    </w:p>
    <w:bookmarkEnd w:id="0"/>
    <w:p w14:paraId="37704C65" w14:textId="54530F88" w:rsidR="00334A56" w:rsidRPr="006926EA" w:rsidRDefault="00334A56" w:rsidP="00334A56">
      <w:pPr>
        <w:suppressAutoHyphens/>
        <w:autoSpaceDE w:val="0"/>
        <w:spacing w:after="0" w:line="240" w:lineRule="auto"/>
        <w:ind w:right="-330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926E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NIP </w:t>
      </w:r>
      <w:r w:rsidR="005C4E38">
        <w:rPr>
          <w:rFonts w:ascii="Arial" w:eastAsia="Times New Roman" w:hAnsi="Arial" w:cs="Arial"/>
          <w:b/>
          <w:sz w:val="24"/>
          <w:szCs w:val="24"/>
          <w:lang w:eastAsia="ar-SA"/>
        </w:rPr>
        <w:t>4990465414</w:t>
      </w:r>
      <w:r w:rsidRPr="006926E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 REGON </w:t>
      </w:r>
      <w:r w:rsidR="005C4E38">
        <w:rPr>
          <w:rFonts w:ascii="Arial" w:eastAsia="Times New Roman" w:hAnsi="Arial" w:cs="Arial"/>
          <w:b/>
          <w:sz w:val="24"/>
          <w:szCs w:val="24"/>
          <w:lang w:eastAsia="ar-SA"/>
        </w:rPr>
        <w:t>330920660</w:t>
      </w:r>
    </w:p>
    <w:p w14:paraId="6C20E045" w14:textId="77777777" w:rsidR="00334A56" w:rsidRPr="006926EA" w:rsidRDefault="00334A56" w:rsidP="00334A56">
      <w:pPr>
        <w:suppressAutoHyphens/>
        <w:autoSpaceDE w:val="0"/>
        <w:spacing w:after="0" w:line="240" w:lineRule="auto"/>
        <w:ind w:right="-330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286B962" w14:textId="58A8715C" w:rsidR="00D621D4" w:rsidRPr="006926EA" w:rsidRDefault="00D621D4" w:rsidP="00D621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26EA">
        <w:rPr>
          <w:rFonts w:ascii="Arial" w:hAnsi="Arial" w:cs="Arial"/>
          <w:sz w:val="24"/>
          <w:szCs w:val="24"/>
        </w:rPr>
        <w:t xml:space="preserve">reprezentowaną przez:    </w:t>
      </w:r>
    </w:p>
    <w:p w14:paraId="5111C1B8" w14:textId="77777777" w:rsidR="00334A56" w:rsidRPr="006926EA" w:rsidRDefault="00334A56" w:rsidP="00D621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C1B97A" w14:textId="2FF68D64" w:rsidR="00D621D4" w:rsidRPr="006926EA" w:rsidRDefault="00334A56" w:rsidP="00334A56">
      <w:pPr>
        <w:suppressAutoHyphens/>
        <w:autoSpaceDE w:val="0"/>
        <w:ind w:right="-330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6926EA">
        <w:rPr>
          <w:rFonts w:ascii="Arial" w:hAnsi="Arial" w:cs="Arial"/>
          <w:b/>
          <w:sz w:val="24"/>
          <w:szCs w:val="24"/>
          <w:lang w:eastAsia="ar-SA"/>
        </w:rPr>
        <w:t xml:space="preserve">1. </w:t>
      </w:r>
      <w:r w:rsidR="005C4E38">
        <w:rPr>
          <w:rFonts w:ascii="Arial" w:hAnsi="Arial" w:cs="Arial"/>
          <w:b/>
          <w:sz w:val="24"/>
          <w:szCs w:val="24"/>
          <w:lang w:eastAsia="ar-SA"/>
        </w:rPr>
        <w:t xml:space="preserve">Burmistrza Polanowa – Grzegorza Lipskiego </w:t>
      </w:r>
    </w:p>
    <w:p w14:paraId="5DF56FF6" w14:textId="77777777" w:rsidR="00D621D4" w:rsidRPr="006926EA" w:rsidRDefault="00D621D4" w:rsidP="00D621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26EA">
        <w:rPr>
          <w:rFonts w:ascii="Arial" w:hAnsi="Arial" w:cs="Arial"/>
          <w:sz w:val="24"/>
          <w:szCs w:val="24"/>
        </w:rPr>
        <w:t xml:space="preserve">zwaną   w   dalszej   części umowy Zamawiającym,                              </w:t>
      </w:r>
    </w:p>
    <w:p w14:paraId="2BD506E9" w14:textId="77777777" w:rsidR="00D621D4" w:rsidRPr="006926EA" w:rsidRDefault="00D621D4" w:rsidP="00D621D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926EA">
        <w:rPr>
          <w:rFonts w:ascii="Arial" w:hAnsi="Arial" w:cs="Arial"/>
          <w:sz w:val="24"/>
          <w:szCs w:val="24"/>
        </w:rPr>
        <w:t>a:</w:t>
      </w:r>
    </w:p>
    <w:p w14:paraId="55D7F2BB" w14:textId="331BEDA8" w:rsidR="00D621D4" w:rsidRPr="006926EA" w:rsidRDefault="0073485F" w:rsidP="00D621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26EA">
        <w:rPr>
          <w:rFonts w:ascii="Arial" w:hAnsi="Arial" w:cs="Arial"/>
          <w:b/>
          <w:sz w:val="24"/>
          <w:szCs w:val="24"/>
        </w:rPr>
        <w:t>…………………………………..</w:t>
      </w:r>
    </w:p>
    <w:p w14:paraId="5887D443" w14:textId="77777777" w:rsidR="00D621D4" w:rsidRPr="006926EA" w:rsidRDefault="00D621D4" w:rsidP="00D621D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926EA">
        <w:rPr>
          <w:rFonts w:ascii="Arial" w:hAnsi="Arial" w:cs="Arial"/>
          <w:sz w:val="24"/>
          <w:szCs w:val="24"/>
        </w:rPr>
        <w:t xml:space="preserve">zwanym  w  dalszej  części umowy Wykonawcą, reprezentowanym przez:  </w:t>
      </w:r>
    </w:p>
    <w:p w14:paraId="6DE6F07E" w14:textId="07456AE0" w:rsidR="00D621D4" w:rsidRPr="006926EA" w:rsidRDefault="0073485F" w:rsidP="00D621D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926EA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</w:t>
      </w:r>
    </w:p>
    <w:p w14:paraId="30566E51" w14:textId="18768AF9" w:rsidR="00A024ED" w:rsidRPr="006926EA" w:rsidRDefault="00D621D4" w:rsidP="00334A56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926EA">
        <w:rPr>
          <w:rFonts w:ascii="Arial" w:hAnsi="Arial" w:cs="Arial"/>
          <w:bCs/>
          <w:sz w:val="24"/>
          <w:szCs w:val="24"/>
        </w:rPr>
        <w:t>w rezultacie dokonania przez Zamawiającego wyboru oferty Wykonawcy w postępowaniu o udzielenie zamówienia, prowadzonym w trybie podstawowym bez negocjacji, na podstawie ustawy z dnia 11 września 2019 r. Prawo zamówień publicznych (tj. Dz. U. z 202</w:t>
      </w:r>
      <w:r w:rsidR="00FF10B6">
        <w:rPr>
          <w:rFonts w:ascii="Arial" w:hAnsi="Arial" w:cs="Arial"/>
          <w:bCs/>
          <w:sz w:val="24"/>
          <w:szCs w:val="24"/>
        </w:rPr>
        <w:t>2</w:t>
      </w:r>
      <w:r w:rsidRPr="006926EA">
        <w:rPr>
          <w:rFonts w:ascii="Arial" w:hAnsi="Arial" w:cs="Arial"/>
          <w:bCs/>
          <w:sz w:val="24"/>
          <w:szCs w:val="24"/>
        </w:rPr>
        <w:t xml:space="preserve"> r. poz. </w:t>
      </w:r>
      <w:r w:rsidR="00FF10B6">
        <w:rPr>
          <w:rFonts w:ascii="Arial" w:hAnsi="Arial" w:cs="Arial"/>
          <w:bCs/>
          <w:sz w:val="24"/>
          <w:szCs w:val="24"/>
        </w:rPr>
        <w:t>1710),</w:t>
      </w:r>
      <w:r w:rsidRPr="006926EA">
        <w:rPr>
          <w:rFonts w:ascii="Arial" w:hAnsi="Arial" w:cs="Arial"/>
          <w:bCs/>
          <w:sz w:val="24"/>
          <w:szCs w:val="24"/>
        </w:rPr>
        <w:t xml:space="preserve"> zwanej dalej ,,ustawą </w:t>
      </w:r>
      <w:proofErr w:type="spellStart"/>
      <w:r w:rsidRPr="006926EA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6926EA">
        <w:rPr>
          <w:rFonts w:ascii="Arial" w:hAnsi="Arial" w:cs="Arial"/>
          <w:bCs/>
          <w:sz w:val="24"/>
          <w:szCs w:val="24"/>
        </w:rPr>
        <w:t>’’, została zawarta umowa o następującej treści:</w:t>
      </w:r>
    </w:p>
    <w:p w14:paraId="1B9B8446" w14:textId="77777777" w:rsidR="00334A56" w:rsidRPr="00A024ED" w:rsidRDefault="00334A56" w:rsidP="00334A56">
      <w:pPr>
        <w:spacing w:line="240" w:lineRule="auto"/>
        <w:jc w:val="both"/>
        <w:rPr>
          <w:rFonts w:cs="Arial"/>
          <w:bCs/>
          <w:sz w:val="24"/>
          <w:szCs w:val="24"/>
        </w:rPr>
      </w:pPr>
    </w:p>
    <w:p w14:paraId="7ED2D78A" w14:textId="3C8513F5" w:rsidR="00A024ED" w:rsidRPr="006926EA" w:rsidRDefault="00A024ED" w:rsidP="00A77EF8">
      <w:pPr>
        <w:jc w:val="center"/>
        <w:rPr>
          <w:rFonts w:ascii="Arial" w:hAnsi="Arial" w:cs="Arial"/>
          <w:sz w:val="24"/>
          <w:szCs w:val="24"/>
        </w:rPr>
      </w:pPr>
      <w:r w:rsidRPr="006926EA">
        <w:rPr>
          <w:rFonts w:ascii="Arial" w:hAnsi="Arial" w:cs="Arial"/>
          <w:b/>
          <w:bCs/>
          <w:sz w:val="24"/>
          <w:szCs w:val="24"/>
        </w:rPr>
        <w:t>§ 1.</w:t>
      </w:r>
    </w:p>
    <w:p w14:paraId="79A3B939" w14:textId="585B65DC" w:rsidR="00A024ED" w:rsidRPr="006926EA" w:rsidRDefault="00A024ED" w:rsidP="00A77EF8">
      <w:pPr>
        <w:jc w:val="center"/>
        <w:rPr>
          <w:rFonts w:ascii="Arial" w:hAnsi="Arial" w:cs="Arial"/>
          <w:sz w:val="24"/>
          <w:szCs w:val="24"/>
        </w:rPr>
      </w:pPr>
      <w:r w:rsidRPr="006926EA">
        <w:rPr>
          <w:rFonts w:ascii="Arial" w:hAnsi="Arial" w:cs="Arial"/>
          <w:b/>
          <w:bCs/>
          <w:sz w:val="24"/>
          <w:szCs w:val="24"/>
        </w:rPr>
        <w:t>PRZEDMIOT I TERMIN WYKONANIA UMOWY</w:t>
      </w:r>
    </w:p>
    <w:p w14:paraId="3308E78E" w14:textId="0A5EA590" w:rsidR="005C4E38" w:rsidRPr="00B855C8" w:rsidRDefault="00EE6C16" w:rsidP="00D734F8">
      <w:pPr>
        <w:pStyle w:val="Style9"/>
        <w:numPr>
          <w:ilvl w:val="0"/>
          <w:numId w:val="5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bookmarkStart w:id="1" w:name="_Hlk106020581"/>
      <w:r w:rsidRPr="00F74FDE">
        <w:rPr>
          <w:rFonts w:ascii="Arial" w:hAnsi="Arial" w:cs="Arial"/>
          <w:bCs/>
          <w:sz w:val="24"/>
          <w:szCs w:val="24"/>
        </w:rPr>
        <w:t xml:space="preserve">Przedmiotem zamówienia jest wyposażenie świetlicy w </w:t>
      </w:r>
      <w:r w:rsidR="005C4E38">
        <w:rPr>
          <w:rFonts w:ascii="Arial" w:hAnsi="Arial" w:cs="Arial"/>
          <w:bCs/>
          <w:sz w:val="24"/>
          <w:szCs w:val="24"/>
        </w:rPr>
        <w:t>Domachowie, gmina Polanów</w:t>
      </w:r>
      <w:bookmarkEnd w:id="1"/>
      <w:r w:rsidR="00B855C8">
        <w:rPr>
          <w:rFonts w:ascii="Arial" w:hAnsi="Arial" w:cs="Arial"/>
          <w:bCs/>
          <w:sz w:val="24"/>
          <w:szCs w:val="24"/>
        </w:rPr>
        <w:t xml:space="preserve"> w</w:t>
      </w:r>
      <w:r w:rsidR="00991136" w:rsidRPr="00B855C8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 </w:t>
      </w:r>
      <w:r w:rsidR="00991136" w:rsidRPr="00B855C8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meble kuchenne wraz z AGD, meble do pracowni multimedialnej, meble do Sali głównej</w:t>
      </w:r>
      <w:r w:rsidR="00B855C8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.</w:t>
      </w:r>
      <w:r w:rsidR="00991136" w:rsidRPr="00B855C8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  </w:t>
      </w:r>
    </w:p>
    <w:p w14:paraId="6408245D" w14:textId="2A976296" w:rsidR="00A024ED" w:rsidRPr="00CE738E" w:rsidRDefault="00B855C8" w:rsidP="00D734F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A024ED" w:rsidRPr="00CE738E">
        <w:rPr>
          <w:rFonts w:ascii="Arial" w:hAnsi="Arial" w:cs="Arial"/>
          <w:sz w:val="24"/>
          <w:szCs w:val="24"/>
        </w:rPr>
        <w:t xml:space="preserve">. </w:t>
      </w:r>
      <w:r w:rsidR="00090369">
        <w:rPr>
          <w:rFonts w:ascii="Arial" w:hAnsi="Arial" w:cs="Arial"/>
          <w:sz w:val="24"/>
          <w:szCs w:val="24"/>
        </w:rPr>
        <w:t>Wykonawca</w:t>
      </w:r>
      <w:r w:rsidR="00A024ED" w:rsidRPr="00CE738E">
        <w:rPr>
          <w:rFonts w:ascii="Arial" w:hAnsi="Arial" w:cs="Arial"/>
          <w:sz w:val="24"/>
          <w:szCs w:val="24"/>
        </w:rPr>
        <w:t xml:space="preserve"> oświadcza, iż zrealizuje postanowienia niniejszej umowy zgodnie ze złożoną ofertą, w sposób profesjonalny, z najwyższą starannością oraz, że każdy dostarczon</w:t>
      </w:r>
      <w:r w:rsidR="00090369">
        <w:rPr>
          <w:rFonts w:ascii="Arial" w:hAnsi="Arial" w:cs="Arial"/>
          <w:sz w:val="24"/>
          <w:szCs w:val="24"/>
        </w:rPr>
        <w:t>y</w:t>
      </w:r>
      <w:r w:rsidR="00A024ED" w:rsidRPr="00CE738E">
        <w:rPr>
          <w:rFonts w:ascii="Arial" w:hAnsi="Arial" w:cs="Arial"/>
          <w:sz w:val="24"/>
          <w:szCs w:val="24"/>
        </w:rPr>
        <w:t xml:space="preserve"> przedmiot umowy jest wolny od wad fizycznych i prawnych a także posiada cechy zgodne z cechami określonymi w </w:t>
      </w:r>
      <w:r w:rsidR="00090369">
        <w:rPr>
          <w:rFonts w:ascii="Arial" w:hAnsi="Arial" w:cs="Arial"/>
          <w:sz w:val="24"/>
          <w:szCs w:val="24"/>
        </w:rPr>
        <w:t>opisie przedmiotu zamówienia.</w:t>
      </w:r>
    </w:p>
    <w:p w14:paraId="2767FD9F" w14:textId="017641CA" w:rsidR="00A024ED" w:rsidRPr="00484453" w:rsidRDefault="00B855C8" w:rsidP="00D734F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90F3E">
        <w:rPr>
          <w:rFonts w:ascii="Arial" w:hAnsi="Arial" w:cs="Arial"/>
          <w:sz w:val="24"/>
          <w:szCs w:val="24"/>
        </w:rPr>
        <w:t xml:space="preserve">. </w:t>
      </w:r>
      <w:r w:rsidR="00490F3E" w:rsidRPr="00490F3E">
        <w:rPr>
          <w:rFonts w:ascii="Arial" w:hAnsi="Arial" w:cs="Arial"/>
          <w:b/>
          <w:sz w:val="24"/>
          <w:szCs w:val="24"/>
        </w:rPr>
        <w:t>Termin wykonania umowy do</w:t>
      </w:r>
      <w:r w:rsidR="00490F3E">
        <w:rPr>
          <w:rFonts w:ascii="Arial" w:hAnsi="Arial" w:cs="Arial"/>
          <w:sz w:val="24"/>
          <w:szCs w:val="24"/>
        </w:rPr>
        <w:t xml:space="preserve"> </w:t>
      </w:r>
      <w:r w:rsidR="00F8197F">
        <w:rPr>
          <w:rFonts w:ascii="Arial" w:hAnsi="Arial" w:cs="Arial"/>
          <w:b/>
          <w:sz w:val="24"/>
          <w:szCs w:val="24"/>
        </w:rPr>
        <w:t>42 dni od daty podpisania umowy.</w:t>
      </w:r>
      <w:r w:rsidR="005C4E38" w:rsidRPr="00490F3E">
        <w:rPr>
          <w:rFonts w:ascii="Arial" w:hAnsi="Arial" w:cs="Arial"/>
          <w:b/>
          <w:sz w:val="24"/>
          <w:szCs w:val="24"/>
        </w:rPr>
        <w:t xml:space="preserve"> </w:t>
      </w:r>
    </w:p>
    <w:p w14:paraId="5B797D93" w14:textId="4E671F79" w:rsidR="00A024ED" w:rsidRPr="00090369" w:rsidRDefault="00F8197F" w:rsidP="00D734F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</w:t>
      </w:r>
      <w:r w:rsidR="00A024ED" w:rsidRPr="00090369">
        <w:rPr>
          <w:rFonts w:ascii="Arial" w:hAnsi="Arial" w:cs="Arial"/>
          <w:sz w:val="24"/>
          <w:szCs w:val="24"/>
        </w:rPr>
        <w:t xml:space="preserve">. </w:t>
      </w:r>
      <w:r w:rsidR="006920D3" w:rsidRPr="00484453">
        <w:rPr>
          <w:rFonts w:ascii="Arial" w:hAnsi="Arial" w:cs="Arial"/>
          <w:sz w:val="24"/>
          <w:szCs w:val="24"/>
        </w:rPr>
        <w:t xml:space="preserve">Za datę wykonania umowy uznaje się dzień podpisania przez Zamawiającego protokołu zdawczo-odbiorczego potwierdzającego dostawę przedmiotu umowy. </w:t>
      </w:r>
    </w:p>
    <w:p w14:paraId="5ED34ECF" w14:textId="60D23685" w:rsidR="00A024ED" w:rsidRDefault="00F8197F" w:rsidP="00D734F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024ED" w:rsidRPr="00090369">
        <w:rPr>
          <w:rFonts w:ascii="Arial" w:hAnsi="Arial" w:cs="Arial"/>
          <w:sz w:val="24"/>
          <w:szCs w:val="24"/>
        </w:rPr>
        <w:t xml:space="preserve">. Za datę podpisania umowy uznaje się datę jej podpisania przez </w:t>
      </w:r>
      <w:r w:rsidR="00090369">
        <w:rPr>
          <w:rFonts w:ascii="Arial" w:hAnsi="Arial" w:cs="Arial"/>
          <w:sz w:val="24"/>
          <w:szCs w:val="24"/>
        </w:rPr>
        <w:t>Zamawiającego.</w:t>
      </w:r>
      <w:r w:rsidR="00A024ED" w:rsidRPr="00090369">
        <w:rPr>
          <w:rFonts w:ascii="Arial" w:hAnsi="Arial" w:cs="Arial"/>
          <w:sz w:val="24"/>
          <w:szCs w:val="24"/>
        </w:rPr>
        <w:t xml:space="preserve"> </w:t>
      </w:r>
    </w:p>
    <w:p w14:paraId="6B83564E" w14:textId="77777777" w:rsidR="00A024ED" w:rsidRPr="00A024ED" w:rsidRDefault="00A024ED" w:rsidP="00A024ED"/>
    <w:p w14:paraId="24973B55" w14:textId="6CD6E744" w:rsidR="00A024ED" w:rsidRPr="00090369" w:rsidRDefault="00A024ED" w:rsidP="00090369">
      <w:pPr>
        <w:jc w:val="center"/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b/>
          <w:bCs/>
          <w:sz w:val="24"/>
          <w:szCs w:val="24"/>
        </w:rPr>
        <w:t>§ 2.</w:t>
      </w:r>
    </w:p>
    <w:p w14:paraId="58CBEE90" w14:textId="0B72FEFD" w:rsidR="00A024ED" w:rsidRPr="00090369" w:rsidRDefault="00A024ED" w:rsidP="00090369">
      <w:pPr>
        <w:jc w:val="center"/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b/>
          <w:bCs/>
          <w:sz w:val="24"/>
          <w:szCs w:val="24"/>
        </w:rPr>
        <w:t>WYNAGRODZENIE</w:t>
      </w:r>
    </w:p>
    <w:p w14:paraId="6F881220" w14:textId="32278B02" w:rsidR="00A024ED" w:rsidRPr="00090369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1. Wynagrodzenie WYKONAWCY z tytułu wykonania przedmiotu umowy obejmuje wartość netto wraz z należnym podatkiem VAT. </w:t>
      </w:r>
    </w:p>
    <w:p w14:paraId="522C498A" w14:textId="55ACD6F2" w:rsidR="00A024ED" w:rsidRPr="00090369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Wynagrodzenie netto umowy: ……………………………………………….………….zł; </w:t>
      </w:r>
    </w:p>
    <w:p w14:paraId="080E0CFA" w14:textId="62BEF41A" w:rsidR="00A024ED" w:rsidRPr="00090369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Słownie: ………………………...………………………………….…..…………. /100 gr.; </w:t>
      </w:r>
    </w:p>
    <w:p w14:paraId="1E147E22" w14:textId="52A782C1" w:rsidR="00A024ED" w:rsidRPr="00090369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Wynagrodzenie brutto umowy: …………………………………………………….......…zł; </w:t>
      </w:r>
    </w:p>
    <w:p w14:paraId="13379161" w14:textId="7F5002DF" w:rsidR="00A024ED" w:rsidRPr="00090369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Słownie: ………………………..…….............................................................. /100 gr.; </w:t>
      </w:r>
    </w:p>
    <w:p w14:paraId="55D10476" w14:textId="3B8B2045" w:rsidR="00A024ED" w:rsidRPr="00090369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Wartość podatku VAT: ………………………………………………...……………….….zł; </w:t>
      </w:r>
    </w:p>
    <w:p w14:paraId="4EA514FB" w14:textId="6361C943" w:rsidR="00A024ED" w:rsidRPr="00090369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Słownie: ………………...…………………………………………..…………..… ./100 gr. </w:t>
      </w:r>
    </w:p>
    <w:p w14:paraId="2E22D387" w14:textId="257997B4" w:rsidR="00A024ED" w:rsidRPr="00090369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2. Ceny zawarte w </w:t>
      </w:r>
      <w:r w:rsidR="00453862">
        <w:rPr>
          <w:rFonts w:ascii="Arial" w:hAnsi="Arial" w:cs="Arial"/>
          <w:sz w:val="24"/>
          <w:szCs w:val="24"/>
        </w:rPr>
        <w:t>formularzu ofertowym</w:t>
      </w:r>
      <w:r w:rsidRPr="00090369">
        <w:rPr>
          <w:rFonts w:ascii="Arial" w:hAnsi="Arial" w:cs="Arial"/>
          <w:sz w:val="24"/>
          <w:szCs w:val="24"/>
        </w:rPr>
        <w:t xml:space="preserve"> są cenami stałymi obowiązującymi przez cały okres trwania umowy i nie podlegają zmianom, co oznacza, iż wynagrodzenie, o którym mowa w ust. 1, jest wynagrodzeniem niezmiennym w okresie obowiązywania umowy, poza przypadkami przewidzianymi przepisami prawa lub w niniejszej umowie. </w:t>
      </w:r>
    </w:p>
    <w:p w14:paraId="09199C91" w14:textId="7E1EEAC2" w:rsidR="00A024ED" w:rsidRDefault="00A024ED" w:rsidP="00A024ED">
      <w:pPr>
        <w:rPr>
          <w:rFonts w:ascii="Arial" w:hAnsi="Arial" w:cs="Arial"/>
          <w:sz w:val="24"/>
          <w:szCs w:val="24"/>
        </w:rPr>
      </w:pPr>
      <w:r w:rsidRPr="00090369">
        <w:rPr>
          <w:rFonts w:ascii="Arial" w:hAnsi="Arial" w:cs="Arial"/>
          <w:sz w:val="24"/>
          <w:szCs w:val="24"/>
        </w:rPr>
        <w:t xml:space="preserve">3. Wynagrodzenie, o którym mowa w ust. 1, obejmuje całkowitą należność, jaką </w:t>
      </w:r>
      <w:r w:rsidR="00453862">
        <w:rPr>
          <w:rFonts w:ascii="Arial" w:hAnsi="Arial" w:cs="Arial"/>
          <w:sz w:val="24"/>
          <w:szCs w:val="24"/>
        </w:rPr>
        <w:t>Zamawiający</w:t>
      </w:r>
      <w:r w:rsidRPr="00090369">
        <w:rPr>
          <w:rFonts w:ascii="Arial" w:hAnsi="Arial" w:cs="Arial"/>
          <w:sz w:val="24"/>
          <w:szCs w:val="24"/>
        </w:rPr>
        <w:t xml:space="preserve"> zobowiązany jest zapłacić za wykonanie przedmiotu umowy. </w:t>
      </w:r>
    </w:p>
    <w:p w14:paraId="43FE2884" w14:textId="26B4B6D9" w:rsidR="006920D3" w:rsidRPr="00484453" w:rsidRDefault="006920D3" w:rsidP="00A024ED">
      <w:pPr>
        <w:rPr>
          <w:rFonts w:ascii="Arial" w:hAnsi="Arial" w:cs="Arial"/>
          <w:sz w:val="24"/>
          <w:szCs w:val="24"/>
        </w:rPr>
      </w:pPr>
      <w:r w:rsidRPr="00484453">
        <w:rPr>
          <w:rFonts w:ascii="Arial" w:hAnsi="Arial" w:cs="Arial"/>
          <w:sz w:val="24"/>
          <w:szCs w:val="24"/>
        </w:rPr>
        <w:t>4. Cesja wierzytelności Wykonawcy tytułem wynagrodzenia z niniejszej umowy na rzecz podmiotów trzecich jest możliwa wyłącznie za uprzednią pisemną zgodą</w:t>
      </w:r>
      <w:r w:rsidRPr="00484453">
        <w:rPr>
          <w:rFonts w:ascii="Arial" w:hAnsi="Arial" w:cs="Arial"/>
          <w:b/>
          <w:sz w:val="24"/>
          <w:szCs w:val="24"/>
        </w:rPr>
        <w:t xml:space="preserve"> </w:t>
      </w:r>
      <w:r w:rsidRPr="00484453">
        <w:rPr>
          <w:rFonts w:ascii="Arial" w:hAnsi="Arial" w:cs="Arial"/>
          <w:sz w:val="24"/>
          <w:szCs w:val="24"/>
        </w:rPr>
        <w:t xml:space="preserve"> Zamawiającego pod rygorem nieważności, do wysokości należnego Wykonawcy wynagrodzenia, po zabezpieczeniu wszystkich zasadnych roszczeń Zamawiającego.</w:t>
      </w:r>
    </w:p>
    <w:p w14:paraId="03640507" w14:textId="77777777" w:rsidR="00A024ED" w:rsidRPr="00A024ED" w:rsidRDefault="00A024ED" w:rsidP="00A024ED"/>
    <w:p w14:paraId="2F218242" w14:textId="0B334AA3" w:rsidR="00A024ED" w:rsidRPr="00CA694D" w:rsidRDefault="00A024ED" w:rsidP="00453862">
      <w:pPr>
        <w:jc w:val="center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b/>
          <w:bCs/>
          <w:sz w:val="24"/>
          <w:szCs w:val="24"/>
        </w:rPr>
        <w:t>§ 3.</w:t>
      </w:r>
    </w:p>
    <w:p w14:paraId="338EF7F7" w14:textId="77777777" w:rsidR="00A024ED" w:rsidRPr="00CA694D" w:rsidRDefault="00A024ED" w:rsidP="00A024ED">
      <w:pPr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b/>
          <w:bCs/>
          <w:sz w:val="24"/>
          <w:szCs w:val="24"/>
        </w:rPr>
        <w:t xml:space="preserve">MIEJSCE, SPOSÓB REALIZACJI I ODBIÓR PRZEDMIOTU UMOWY. </w:t>
      </w:r>
    </w:p>
    <w:p w14:paraId="0ECB9E58" w14:textId="08C0B32A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1. Miejsce dostawy przedmiotu umowy – siedziba </w:t>
      </w:r>
      <w:r w:rsidR="005C4E38">
        <w:rPr>
          <w:rFonts w:ascii="Arial" w:hAnsi="Arial" w:cs="Arial"/>
          <w:sz w:val="24"/>
          <w:szCs w:val="24"/>
        </w:rPr>
        <w:t>świetlicy</w:t>
      </w:r>
      <w:r w:rsidR="00453862" w:rsidRPr="00CA694D">
        <w:rPr>
          <w:rFonts w:ascii="Arial" w:hAnsi="Arial" w:cs="Arial"/>
          <w:sz w:val="24"/>
          <w:szCs w:val="24"/>
        </w:rPr>
        <w:t xml:space="preserve"> w </w:t>
      </w:r>
      <w:r w:rsidR="005C4E38">
        <w:rPr>
          <w:rFonts w:ascii="Arial" w:hAnsi="Arial" w:cs="Arial"/>
          <w:sz w:val="24"/>
          <w:szCs w:val="24"/>
        </w:rPr>
        <w:t>Domachowie</w:t>
      </w:r>
      <w:r w:rsidRPr="00CA694D">
        <w:rPr>
          <w:rFonts w:ascii="Arial" w:hAnsi="Arial" w:cs="Arial"/>
          <w:sz w:val="24"/>
          <w:szCs w:val="24"/>
        </w:rPr>
        <w:t xml:space="preserve">, </w:t>
      </w:r>
      <w:r w:rsidR="00453862" w:rsidRPr="00CA694D">
        <w:rPr>
          <w:rFonts w:ascii="Arial" w:hAnsi="Arial" w:cs="Arial"/>
          <w:sz w:val="24"/>
          <w:szCs w:val="24"/>
        </w:rPr>
        <w:t>76-010 Pol</w:t>
      </w:r>
      <w:r w:rsidR="00CA694D" w:rsidRPr="00CA694D">
        <w:rPr>
          <w:rFonts w:ascii="Arial" w:hAnsi="Arial" w:cs="Arial"/>
          <w:sz w:val="24"/>
          <w:szCs w:val="24"/>
        </w:rPr>
        <w:t>anów</w:t>
      </w:r>
      <w:r w:rsidR="005C4E38">
        <w:rPr>
          <w:rFonts w:ascii="Arial" w:hAnsi="Arial" w:cs="Arial"/>
          <w:sz w:val="24"/>
          <w:szCs w:val="24"/>
        </w:rPr>
        <w:t xml:space="preserve">. </w:t>
      </w:r>
    </w:p>
    <w:p w14:paraId="348640C1" w14:textId="74405CC5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2. O terminie dostawy przedmiotu umowy </w:t>
      </w:r>
      <w:r w:rsidR="00CA694D" w:rsidRPr="00CA694D">
        <w:rPr>
          <w:rFonts w:ascii="Arial" w:hAnsi="Arial" w:cs="Arial"/>
          <w:sz w:val="24"/>
          <w:szCs w:val="24"/>
        </w:rPr>
        <w:t>Wykonawca</w:t>
      </w:r>
      <w:r w:rsidRPr="00CA694D">
        <w:rPr>
          <w:rFonts w:ascii="Arial" w:hAnsi="Arial" w:cs="Arial"/>
          <w:sz w:val="24"/>
          <w:szCs w:val="24"/>
        </w:rPr>
        <w:t xml:space="preserve"> zobowiązany jest powiadomić Z</w:t>
      </w:r>
      <w:r w:rsidR="00CA694D" w:rsidRPr="00CA694D">
        <w:rPr>
          <w:rFonts w:ascii="Arial" w:hAnsi="Arial" w:cs="Arial"/>
          <w:sz w:val="24"/>
          <w:szCs w:val="24"/>
        </w:rPr>
        <w:t>amawiaj</w:t>
      </w:r>
      <w:r w:rsidR="00CA694D">
        <w:rPr>
          <w:rFonts w:ascii="Arial" w:hAnsi="Arial" w:cs="Arial"/>
          <w:sz w:val="24"/>
          <w:szCs w:val="24"/>
        </w:rPr>
        <w:t>ą</w:t>
      </w:r>
      <w:r w:rsidR="00CA694D" w:rsidRPr="00CA694D">
        <w:rPr>
          <w:rFonts w:ascii="Arial" w:hAnsi="Arial" w:cs="Arial"/>
          <w:sz w:val="24"/>
          <w:szCs w:val="24"/>
        </w:rPr>
        <w:t>cego</w:t>
      </w:r>
      <w:r w:rsidRPr="00CA694D">
        <w:rPr>
          <w:rFonts w:ascii="Arial" w:hAnsi="Arial" w:cs="Arial"/>
          <w:sz w:val="24"/>
          <w:szCs w:val="24"/>
        </w:rPr>
        <w:t xml:space="preserve"> na pięć (5) dni roboczych przed datą dostawy. </w:t>
      </w:r>
    </w:p>
    <w:p w14:paraId="1D6EFB17" w14:textId="4B8FD8DD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3. Odbiór przedmiotu umowy przez </w:t>
      </w:r>
      <w:r w:rsidR="00CA694D">
        <w:rPr>
          <w:rFonts w:ascii="Arial" w:hAnsi="Arial" w:cs="Arial"/>
          <w:sz w:val="24"/>
          <w:szCs w:val="24"/>
        </w:rPr>
        <w:t>Zamawiającego</w:t>
      </w:r>
      <w:r w:rsidRPr="00CA694D">
        <w:rPr>
          <w:rFonts w:ascii="Arial" w:hAnsi="Arial" w:cs="Arial"/>
          <w:sz w:val="24"/>
          <w:szCs w:val="24"/>
        </w:rPr>
        <w:t xml:space="preserve"> zrealizowany zostanie w dniu roboczym, od poniedziałku do piątku, w godz. 08.00 – 13.00. </w:t>
      </w:r>
    </w:p>
    <w:p w14:paraId="45A36611" w14:textId="622B0976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4. </w:t>
      </w:r>
      <w:r w:rsidR="00CA694D">
        <w:rPr>
          <w:rFonts w:ascii="Arial" w:hAnsi="Arial" w:cs="Arial"/>
          <w:sz w:val="24"/>
          <w:szCs w:val="24"/>
        </w:rPr>
        <w:t>Wykonawca</w:t>
      </w:r>
      <w:r w:rsidRPr="00CA694D">
        <w:rPr>
          <w:rFonts w:ascii="Arial" w:hAnsi="Arial" w:cs="Arial"/>
          <w:sz w:val="24"/>
          <w:szCs w:val="24"/>
        </w:rPr>
        <w:t xml:space="preserve"> jest zobowiązany zabezpieczyć sprzęt i personel niezbędny do rozładowania przedmiotu umowy w miejscu jego dostawy do </w:t>
      </w:r>
      <w:r w:rsidR="00CA694D">
        <w:rPr>
          <w:rFonts w:ascii="Arial" w:hAnsi="Arial" w:cs="Arial"/>
          <w:sz w:val="24"/>
          <w:szCs w:val="24"/>
        </w:rPr>
        <w:t>Zamawiającego</w:t>
      </w:r>
      <w:r w:rsidRPr="00CA694D">
        <w:rPr>
          <w:rFonts w:ascii="Arial" w:hAnsi="Arial" w:cs="Arial"/>
          <w:sz w:val="24"/>
          <w:szCs w:val="24"/>
        </w:rPr>
        <w:t xml:space="preserve">. </w:t>
      </w:r>
    </w:p>
    <w:p w14:paraId="288F634F" w14:textId="3167CF3D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>5.</w:t>
      </w:r>
      <w:r w:rsidR="00CA694D">
        <w:rPr>
          <w:rFonts w:ascii="Arial" w:hAnsi="Arial" w:cs="Arial"/>
          <w:sz w:val="24"/>
          <w:szCs w:val="24"/>
        </w:rPr>
        <w:t xml:space="preserve">Wykonawca </w:t>
      </w:r>
      <w:r w:rsidRPr="00CA694D">
        <w:rPr>
          <w:rFonts w:ascii="Arial" w:hAnsi="Arial" w:cs="Arial"/>
          <w:sz w:val="24"/>
          <w:szCs w:val="24"/>
        </w:rPr>
        <w:t xml:space="preserve">dostarczy </w:t>
      </w:r>
      <w:r w:rsidR="00CA694D">
        <w:rPr>
          <w:rFonts w:ascii="Arial" w:hAnsi="Arial" w:cs="Arial"/>
          <w:sz w:val="24"/>
          <w:szCs w:val="24"/>
        </w:rPr>
        <w:t>Zamawiającemu</w:t>
      </w:r>
      <w:r w:rsidRPr="00CA694D">
        <w:rPr>
          <w:rFonts w:ascii="Arial" w:hAnsi="Arial" w:cs="Arial"/>
          <w:sz w:val="24"/>
          <w:szCs w:val="24"/>
        </w:rPr>
        <w:t xml:space="preserve"> wraz z przedmiotem umowy, w dniu jego dostawy, kartę gwarancyjną dla każdego asortymentu przedmiotu umowy. </w:t>
      </w:r>
    </w:p>
    <w:p w14:paraId="1FE18BF8" w14:textId="26E94B41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6. </w:t>
      </w:r>
      <w:r w:rsidR="00CA694D">
        <w:rPr>
          <w:rFonts w:ascii="Arial" w:hAnsi="Arial" w:cs="Arial"/>
          <w:sz w:val="24"/>
          <w:szCs w:val="24"/>
        </w:rPr>
        <w:t>Wykonawca</w:t>
      </w:r>
      <w:r w:rsidRPr="00CA694D">
        <w:rPr>
          <w:rFonts w:ascii="Arial" w:hAnsi="Arial" w:cs="Arial"/>
          <w:sz w:val="24"/>
          <w:szCs w:val="24"/>
        </w:rPr>
        <w:t xml:space="preserve"> dostarczy przedmiot umowy na koszt własny do miejsca dostawy, o którym mowa w ust. 1, za pomocą środka transportu odpowiednio przygotowanego i przystosowanego do przewozu asortymentu stanowiącego przedmiot umowy. </w:t>
      </w:r>
    </w:p>
    <w:p w14:paraId="2AC35A66" w14:textId="057300CF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>7.</w:t>
      </w:r>
      <w:r w:rsidR="00CA694D">
        <w:rPr>
          <w:rFonts w:ascii="Arial" w:hAnsi="Arial" w:cs="Arial"/>
          <w:sz w:val="24"/>
          <w:szCs w:val="24"/>
        </w:rPr>
        <w:t xml:space="preserve"> Zamawiający</w:t>
      </w:r>
      <w:r w:rsidRPr="00CA694D">
        <w:rPr>
          <w:rFonts w:ascii="Arial" w:hAnsi="Arial" w:cs="Arial"/>
          <w:sz w:val="24"/>
          <w:szCs w:val="24"/>
        </w:rPr>
        <w:t xml:space="preserve"> nie dopuszcza</w:t>
      </w:r>
      <w:r w:rsidRPr="00CA694D">
        <w:rPr>
          <w:rFonts w:ascii="Arial" w:hAnsi="Arial" w:cs="Arial"/>
          <w:b/>
          <w:bCs/>
          <w:sz w:val="24"/>
          <w:szCs w:val="24"/>
        </w:rPr>
        <w:t xml:space="preserve"> </w:t>
      </w:r>
      <w:r w:rsidRPr="00CA694D">
        <w:rPr>
          <w:rFonts w:ascii="Arial" w:hAnsi="Arial" w:cs="Arial"/>
          <w:sz w:val="24"/>
          <w:szCs w:val="24"/>
        </w:rPr>
        <w:t xml:space="preserve">realizowania przedmiotu umowy za pośrednictwem firm kurierskich. </w:t>
      </w:r>
    </w:p>
    <w:p w14:paraId="236FC277" w14:textId="77777777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8. Kierowca i środek transportu realizujący dostawę podlegają rygorom ochronnym obowiązującym w miejscu realizacji dostawy przedmiotu umowy, w zakresie pozwolenia na wjazd i zasad przemieszczania się. </w:t>
      </w:r>
    </w:p>
    <w:p w14:paraId="118406AE" w14:textId="4B125877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9. </w:t>
      </w:r>
      <w:r w:rsidR="00CA694D">
        <w:rPr>
          <w:rFonts w:ascii="Arial" w:hAnsi="Arial" w:cs="Arial"/>
          <w:sz w:val="24"/>
          <w:szCs w:val="24"/>
        </w:rPr>
        <w:t>Wykonawca</w:t>
      </w:r>
      <w:r w:rsidRPr="00CA694D">
        <w:rPr>
          <w:rFonts w:ascii="Arial" w:hAnsi="Arial" w:cs="Arial"/>
          <w:sz w:val="24"/>
          <w:szCs w:val="24"/>
        </w:rPr>
        <w:t xml:space="preserve"> ponosi odpowiedzialność za utratę, uszkodzenia itp., powstałe w czasie transportu przedmiot umowy do czasu jego przyjęcia przez przedstawiciela </w:t>
      </w:r>
      <w:r w:rsidR="00CA694D">
        <w:rPr>
          <w:rFonts w:ascii="Arial" w:hAnsi="Arial" w:cs="Arial"/>
          <w:sz w:val="24"/>
          <w:szCs w:val="24"/>
        </w:rPr>
        <w:t>Zamawiającego</w:t>
      </w:r>
      <w:r w:rsidRPr="00CA694D">
        <w:rPr>
          <w:rFonts w:ascii="Arial" w:hAnsi="Arial" w:cs="Arial"/>
          <w:sz w:val="24"/>
          <w:szCs w:val="24"/>
        </w:rPr>
        <w:t xml:space="preserve">, tj. podpisania przez niego protokołu przyjęcia - odbioru, o którym mowa w ust. 14. </w:t>
      </w:r>
    </w:p>
    <w:p w14:paraId="11010493" w14:textId="7D88FC34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10. </w:t>
      </w:r>
      <w:r w:rsidR="00CA694D">
        <w:rPr>
          <w:rFonts w:ascii="Arial" w:hAnsi="Arial" w:cs="Arial"/>
          <w:sz w:val="24"/>
          <w:szCs w:val="24"/>
        </w:rPr>
        <w:t>Zamawiający</w:t>
      </w:r>
      <w:r w:rsidRPr="00CA694D">
        <w:rPr>
          <w:rFonts w:ascii="Arial" w:hAnsi="Arial" w:cs="Arial"/>
          <w:sz w:val="24"/>
          <w:szCs w:val="24"/>
        </w:rPr>
        <w:t xml:space="preserve"> może odmówić przyjęcia dostarczonego przedmiotu umowy w przypadku: </w:t>
      </w:r>
    </w:p>
    <w:p w14:paraId="6F193A31" w14:textId="77777777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1) nie spełniania przez dostarczony przedmiot umowy wymagań, o których mowa w umowie, </w:t>
      </w:r>
    </w:p>
    <w:p w14:paraId="35DA4BE2" w14:textId="77777777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2) stwierdzenia wady fizycznej lub prawnej przedmiotu umowy uniemożliwiającej jego użycie lub zastosowanie. </w:t>
      </w:r>
    </w:p>
    <w:p w14:paraId="129DEE1A" w14:textId="46BB05AA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11. </w:t>
      </w:r>
      <w:r w:rsidR="00CA694D">
        <w:rPr>
          <w:rFonts w:ascii="Arial" w:hAnsi="Arial" w:cs="Arial"/>
          <w:sz w:val="24"/>
          <w:szCs w:val="24"/>
        </w:rPr>
        <w:t>Zamawiający</w:t>
      </w:r>
      <w:r w:rsidRPr="00CA694D">
        <w:rPr>
          <w:rFonts w:ascii="Arial" w:hAnsi="Arial" w:cs="Arial"/>
          <w:sz w:val="24"/>
          <w:szCs w:val="24"/>
        </w:rPr>
        <w:t xml:space="preserve"> nie ponosi odpowiedzialności za poniesione przez WYKONAWCĘ koszty związane z nie przyjęciem przedmiotu umowy (dostawy) z przyczyn wymienionych w ust. 10. </w:t>
      </w:r>
    </w:p>
    <w:p w14:paraId="4FC41C7C" w14:textId="62E1914D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12. W przypadku, gdy </w:t>
      </w:r>
      <w:r w:rsidR="00CA694D">
        <w:rPr>
          <w:rFonts w:ascii="Arial" w:hAnsi="Arial" w:cs="Arial"/>
          <w:sz w:val="24"/>
          <w:szCs w:val="24"/>
        </w:rPr>
        <w:t>Wykonawca</w:t>
      </w:r>
      <w:r w:rsidRPr="00CA694D">
        <w:rPr>
          <w:rFonts w:ascii="Arial" w:hAnsi="Arial" w:cs="Arial"/>
          <w:sz w:val="24"/>
          <w:szCs w:val="24"/>
        </w:rPr>
        <w:t xml:space="preserve"> dostarczy przedmiot umowy niekompletny lub z wadami (jakość lub ilość asortymentu jest niezgodna z  </w:t>
      </w:r>
      <w:r w:rsidR="007425A0">
        <w:rPr>
          <w:rFonts w:ascii="Arial" w:hAnsi="Arial" w:cs="Arial"/>
          <w:sz w:val="24"/>
          <w:szCs w:val="24"/>
        </w:rPr>
        <w:t>ofertą Wykonawcy</w:t>
      </w:r>
      <w:r w:rsidRPr="00CA694D">
        <w:rPr>
          <w:rFonts w:ascii="Arial" w:hAnsi="Arial" w:cs="Arial"/>
          <w:sz w:val="24"/>
          <w:szCs w:val="24"/>
        </w:rPr>
        <w:t xml:space="preserve">), </w:t>
      </w:r>
      <w:r w:rsidR="007425A0">
        <w:rPr>
          <w:rFonts w:ascii="Arial" w:hAnsi="Arial" w:cs="Arial"/>
          <w:sz w:val="24"/>
          <w:szCs w:val="24"/>
        </w:rPr>
        <w:t>Zamawiający</w:t>
      </w:r>
      <w:r w:rsidRPr="00CA694D">
        <w:rPr>
          <w:rFonts w:ascii="Arial" w:hAnsi="Arial" w:cs="Arial"/>
          <w:sz w:val="24"/>
          <w:szCs w:val="24"/>
        </w:rPr>
        <w:t xml:space="preserve"> jest uprawniony do odbioru tylko części przedmiotu umowy. </w:t>
      </w:r>
    </w:p>
    <w:p w14:paraId="31858E00" w14:textId="1646C740" w:rsidR="00A024ED" w:rsidRPr="00CA694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13. W przypadkach, o których mowa w ust. 12, </w:t>
      </w:r>
      <w:r w:rsidR="007425A0">
        <w:rPr>
          <w:rFonts w:ascii="Arial" w:hAnsi="Arial" w:cs="Arial"/>
          <w:sz w:val="24"/>
          <w:szCs w:val="24"/>
        </w:rPr>
        <w:t>Wykonawca</w:t>
      </w:r>
      <w:r w:rsidRPr="00CA694D">
        <w:rPr>
          <w:rFonts w:ascii="Arial" w:hAnsi="Arial" w:cs="Arial"/>
          <w:sz w:val="24"/>
          <w:szCs w:val="24"/>
        </w:rPr>
        <w:t xml:space="preserve"> zobowiązany jest dostarczyć do </w:t>
      </w:r>
      <w:r w:rsidR="007425A0">
        <w:rPr>
          <w:rFonts w:ascii="Arial" w:hAnsi="Arial" w:cs="Arial"/>
          <w:sz w:val="24"/>
          <w:szCs w:val="24"/>
        </w:rPr>
        <w:t>Zamawiającego</w:t>
      </w:r>
      <w:r w:rsidRPr="00CA694D">
        <w:rPr>
          <w:rFonts w:ascii="Arial" w:hAnsi="Arial" w:cs="Arial"/>
          <w:sz w:val="24"/>
          <w:szCs w:val="24"/>
        </w:rPr>
        <w:t xml:space="preserve"> pozostałą cześć przedmiotu umowy, tak co do zgodnej z umową ilości, jak i jego jakości (wolną od wad), w terminie 3 dni roboczych, co nie zwalnia </w:t>
      </w:r>
      <w:r w:rsidR="007425A0">
        <w:rPr>
          <w:rFonts w:ascii="Arial" w:hAnsi="Arial" w:cs="Arial"/>
          <w:sz w:val="24"/>
          <w:szCs w:val="24"/>
        </w:rPr>
        <w:t>Zamawiającego</w:t>
      </w:r>
      <w:r w:rsidRPr="00CA694D">
        <w:rPr>
          <w:rFonts w:ascii="Arial" w:hAnsi="Arial" w:cs="Arial"/>
          <w:sz w:val="24"/>
          <w:szCs w:val="24"/>
        </w:rPr>
        <w:t xml:space="preserve"> od obciążenia </w:t>
      </w:r>
      <w:r w:rsidR="007425A0">
        <w:rPr>
          <w:rFonts w:ascii="Arial" w:hAnsi="Arial" w:cs="Arial"/>
          <w:sz w:val="24"/>
          <w:szCs w:val="24"/>
        </w:rPr>
        <w:t>Wykonawcy</w:t>
      </w:r>
      <w:r w:rsidRPr="00CA694D">
        <w:rPr>
          <w:rFonts w:ascii="Arial" w:hAnsi="Arial" w:cs="Arial"/>
          <w:sz w:val="24"/>
          <w:szCs w:val="24"/>
        </w:rPr>
        <w:t xml:space="preserve"> karą umowną za opóźnienie w dostawie przedmiotu umowy zgodnego z wymaganą przez </w:t>
      </w:r>
      <w:r w:rsidR="007425A0">
        <w:rPr>
          <w:rFonts w:ascii="Arial" w:hAnsi="Arial" w:cs="Arial"/>
          <w:sz w:val="24"/>
          <w:szCs w:val="24"/>
        </w:rPr>
        <w:t>Zamawiającego</w:t>
      </w:r>
      <w:r w:rsidRPr="00CA694D">
        <w:rPr>
          <w:rFonts w:ascii="Arial" w:hAnsi="Arial" w:cs="Arial"/>
          <w:sz w:val="24"/>
          <w:szCs w:val="24"/>
        </w:rPr>
        <w:t xml:space="preserve"> ilością i jakością. </w:t>
      </w:r>
    </w:p>
    <w:p w14:paraId="6BA55E61" w14:textId="243455B4" w:rsidR="00A024ED" w:rsidRDefault="00A024ED" w:rsidP="00B855C8">
      <w:pPr>
        <w:spacing w:after="0"/>
        <w:rPr>
          <w:rFonts w:ascii="Arial" w:hAnsi="Arial" w:cs="Arial"/>
          <w:sz w:val="24"/>
          <w:szCs w:val="24"/>
        </w:rPr>
      </w:pPr>
      <w:r w:rsidRPr="00CA694D">
        <w:rPr>
          <w:rFonts w:ascii="Arial" w:hAnsi="Arial" w:cs="Arial"/>
          <w:sz w:val="24"/>
          <w:szCs w:val="24"/>
        </w:rPr>
        <w:t xml:space="preserve">14. Podstawę przyjęcia przedmiotu umowy przez </w:t>
      </w:r>
      <w:r w:rsidR="007425A0">
        <w:rPr>
          <w:rFonts w:ascii="Arial" w:hAnsi="Arial" w:cs="Arial"/>
          <w:sz w:val="24"/>
          <w:szCs w:val="24"/>
        </w:rPr>
        <w:t>Zamawiającego</w:t>
      </w:r>
      <w:r w:rsidRPr="00CA694D">
        <w:rPr>
          <w:rFonts w:ascii="Arial" w:hAnsi="Arial" w:cs="Arial"/>
          <w:sz w:val="24"/>
          <w:szCs w:val="24"/>
        </w:rPr>
        <w:t xml:space="preserve"> stanowić będzie przygotowany przez </w:t>
      </w:r>
      <w:r w:rsidR="007425A0">
        <w:rPr>
          <w:rFonts w:ascii="Arial" w:hAnsi="Arial" w:cs="Arial"/>
          <w:sz w:val="24"/>
          <w:szCs w:val="24"/>
        </w:rPr>
        <w:t>Wykonawcę</w:t>
      </w:r>
      <w:r w:rsidRPr="00CA694D">
        <w:rPr>
          <w:rFonts w:ascii="Arial" w:hAnsi="Arial" w:cs="Arial"/>
          <w:sz w:val="24"/>
          <w:szCs w:val="24"/>
        </w:rPr>
        <w:t xml:space="preserve"> protokół przyjęcia odbioru określający faktyczną ilość przyjętego asortymentu, podpisany przez upoważnionych przedstawicieli Strony umowy. Protokół stanowić będzie podstawę do wystawienia przez </w:t>
      </w:r>
      <w:r w:rsidR="007425A0">
        <w:rPr>
          <w:rFonts w:ascii="Arial" w:hAnsi="Arial" w:cs="Arial"/>
          <w:sz w:val="24"/>
          <w:szCs w:val="24"/>
        </w:rPr>
        <w:t xml:space="preserve">Wykonawcę </w:t>
      </w:r>
      <w:r w:rsidRPr="00CA694D">
        <w:rPr>
          <w:rFonts w:ascii="Arial" w:hAnsi="Arial" w:cs="Arial"/>
          <w:sz w:val="24"/>
          <w:szCs w:val="24"/>
        </w:rPr>
        <w:t xml:space="preserve">faktury VAT oraz zapłaty wynagrodzenia przez </w:t>
      </w:r>
      <w:r w:rsidR="007425A0">
        <w:rPr>
          <w:rFonts w:ascii="Arial" w:hAnsi="Arial" w:cs="Arial"/>
          <w:sz w:val="24"/>
          <w:szCs w:val="24"/>
        </w:rPr>
        <w:t>Zamawiającego.</w:t>
      </w:r>
      <w:r w:rsidRPr="00CA694D">
        <w:rPr>
          <w:rFonts w:ascii="Arial" w:hAnsi="Arial" w:cs="Arial"/>
          <w:sz w:val="24"/>
          <w:szCs w:val="24"/>
        </w:rPr>
        <w:t xml:space="preserve"> </w:t>
      </w:r>
    </w:p>
    <w:p w14:paraId="42229AE9" w14:textId="71DF8E95" w:rsidR="00A024ED" w:rsidRPr="00490F3E" w:rsidRDefault="005C4E38" w:rsidP="00A024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</w:t>
      </w:r>
      <w:r w:rsidRPr="005C4E38">
        <w:rPr>
          <w:rFonts w:ascii="Arial" w:hAnsi="Arial" w:cs="Arial"/>
          <w:sz w:val="24"/>
          <w:szCs w:val="24"/>
        </w:rPr>
        <w:t xml:space="preserve"> Wyposażenie powinno posiadać odpowiednie atesty, certyfikaty, świadectwa jakości i spełniać wszelkie wymogi norm, określonych obowiązującym prawem</w:t>
      </w:r>
      <w:r>
        <w:rPr>
          <w:rFonts w:ascii="Arial" w:hAnsi="Arial" w:cs="Arial"/>
          <w:sz w:val="24"/>
          <w:szCs w:val="24"/>
        </w:rPr>
        <w:t xml:space="preserve">, przeznaczone do użytku publicznego. </w:t>
      </w:r>
      <w:r w:rsidRPr="005C4E3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16.</w:t>
      </w:r>
      <w:r w:rsidRPr="005C4E38">
        <w:rPr>
          <w:rFonts w:ascii="Arial" w:hAnsi="Arial" w:cs="Arial"/>
          <w:sz w:val="24"/>
          <w:szCs w:val="24"/>
        </w:rPr>
        <w:t xml:space="preserve"> Dostarczone przedmioty zamówienia muszą być fabrycznie nowe, wolne od wad, zapakowane w opakowania umożliwiające jednoznaczną identyfikację produktu.</w:t>
      </w:r>
      <w:r w:rsidR="00490F3E">
        <w:rPr>
          <w:rFonts w:ascii="Arial" w:hAnsi="Arial" w:cs="Arial"/>
          <w:sz w:val="24"/>
          <w:szCs w:val="24"/>
        </w:rPr>
        <w:t xml:space="preserve"> Dostarczone przedmiotu muszą posiadać atesty bezpieczeństwa i być dopuszczone do użytku publicznego. </w:t>
      </w:r>
      <w:r w:rsidRPr="005C4E3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17.</w:t>
      </w:r>
      <w:r w:rsidRPr="005C4E38">
        <w:rPr>
          <w:rFonts w:ascii="Arial" w:hAnsi="Arial" w:cs="Arial"/>
          <w:sz w:val="24"/>
          <w:szCs w:val="24"/>
        </w:rPr>
        <w:t xml:space="preserve"> Dostarczone przedmioty muszą być wniesione do pomieszczenia wskazanego jako miejsce dostawy przez Zamawiającego, natomiast przedmioty, których prawidłowe funkcjonowanie wymaga ich zamontowania należy zamontować, uruchomić w miejscu wskazanym przez </w:t>
      </w:r>
      <w:r w:rsidR="00490F3E">
        <w:rPr>
          <w:rFonts w:ascii="Arial" w:hAnsi="Arial" w:cs="Arial"/>
          <w:sz w:val="24"/>
          <w:szCs w:val="24"/>
        </w:rPr>
        <w:t xml:space="preserve">Zamawiającego co zostanie potwierdzone  w protokole odbioru końcowego. </w:t>
      </w:r>
      <w:r w:rsidRPr="005C4E38">
        <w:rPr>
          <w:rFonts w:ascii="Arial" w:hAnsi="Arial" w:cs="Arial"/>
          <w:sz w:val="24"/>
          <w:szCs w:val="24"/>
        </w:rPr>
        <w:br/>
      </w:r>
      <w:r w:rsidR="00CD792C">
        <w:rPr>
          <w:rFonts w:ascii="Arial" w:hAnsi="Arial" w:cs="Arial"/>
          <w:sz w:val="24"/>
          <w:szCs w:val="24"/>
        </w:rPr>
        <w:t xml:space="preserve">18. </w:t>
      </w:r>
      <w:r w:rsidRPr="005C4E38">
        <w:rPr>
          <w:rFonts w:ascii="Arial" w:hAnsi="Arial" w:cs="Arial"/>
          <w:sz w:val="24"/>
          <w:szCs w:val="24"/>
        </w:rPr>
        <w:t xml:space="preserve"> Zaleca się, aby dostarczony asortyment zapakowany był w taki sposób, który uniemożliwić uszkodzenie produktów w czasie transportu. Odpowiedzialność za uszkodzenie produktów w czasie transportu ponosi Wykonawca.</w:t>
      </w:r>
      <w:r w:rsidRPr="005C4E38">
        <w:rPr>
          <w:rFonts w:ascii="Arial" w:hAnsi="Arial" w:cs="Arial"/>
          <w:sz w:val="24"/>
          <w:szCs w:val="24"/>
        </w:rPr>
        <w:br/>
      </w:r>
      <w:r w:rsidR="00CD792C">
        <w:rPr>
          <w:rFonts w:ascii="Arial" w:hAnsi="Arial" w:cs="Arial"/>
          <w:sz w:val="24"/>
          <w:szCs w:val="24"/>
        </w:rPr>
        <w:t>19.</w:t>
      </w:r>
      <w:r w:rsidRPr="005C4E38">
        <w:rPr>
          <w:rFonts w:ascii="Arial" w:hAnsi="Arial" w:cs="Arial"/>
          <w:sz w:val="24"/>
          <w:szCs w:val="24"/>
        </w:rPr>
        <w:t xml:space="preserve"> Zamawiający zastrzega sobie możliwość zwrotu dostarczonego asortymentu niespełniającego wymogów technicznych, jakościowych, określonych przez Zamawiającego oraz w przypadku stwierdzenia, że dostarczone produkty:</w:t>
      </w:r>
      <w:r w:rsidRPr="005C4E38">
        <w:rPr>
          <w:rFonts w:ascii="Arial" w:hAnsi="Arial" w:cs="Arial"/>
          <w:sz w:val="24"/>
          <w:szCs w:val="24"/>
        </w:rPr>
        <w:br/>
        <w:t>- są uszkodzone, posiadają wady uniemożliwiające używanie, a wady i uszkodzenia te nie powstały z winy Zamawiającego,</w:t>
      </w:r>
      <w:r w:rsidRPr="005C4E38">
        <w:rPr>
          <w:rFonts w:ascii="Arial" w:hAnsi="Arial" w:cs="Arial"/>
          <w:sz w:val="24"/>
          <w:szCs w:val="24"/>
        </w:rPr>
        <w:br/>
        <w:t>- nie spełniają wymagań Zamawiającego określonych w opisie przedmiotu zamówienia,</w:t>
      </w:r>
      <w:r w:rsidRPr="005C4E38">
        <w:rPr>
          <w:rFonts w:ascii="Arial" w:hAnsi="Arial" w:cs="Arial"/>
          <w:sz w:val="24"/>
          <w:szCs w:val="24"/>
        </w:rPr>
        <w:br/>
        <w:t>- dostarczone produkty nie odpowiadają przedmiotowi zamówienia pod względem jakości, trwałości, funkcjonalności oraz parametrów technicznych.</w:t>
      </w:r>
      <w:r w:rsidRPr="005C4E38">
        <w:rPr>
          <w:rFonts w:ascii="Arial" w:hAnsi="Arial" w:cs="Arial"/>
          <w:sz w:val="24"/>
          <w:szCs w:val="24"/>
        </w:rPr>
        <w:br/>
      </w:r>
      <w:r w:rsidR="00CD792C">
        <w:rPr>
          <w:rFonts w:ascii="Arial" w:hAnsi="Arial" w:cs="Arial"/>
          <w:sz w:val="24"/>
          <w:szCs w:val="24"/>
        </w:rPr>
        <w:t>20.</w:t>
      </w:r>
      <w:r w:rsidRPr="005C4E38">
        <w:rPr>
          <w:rFonts w:ascii="Arial" w:hAnsi="Arial" w:cs="Arial"/>
          <w:sz w:val="24"/>
          <w:szCs w:val="24"/>
        </w:rPr>
        <w:t xml:space="preserve"> W przypadku, gdy dostarczone wyposażenie nie będzie spełniało wymagań Zamawiającego, Wykonawca wymieni je na nowe, prawidłowe, na własny koszt w terminie 7 dni od zgłoszenia przez Zamawiającego. Wykonawca jest odpowiedzialny za całokształt zamówienia, w tym za przebieg oraz terminowe wykonanie, jakość, zgodność z warunkami technicznymi, jakościowymi i obowiązującymi w tym zakresie przepisami.</w:t>
      </w:r>
      <w:r w:rsidRPr="005C4E38">
        <w:rPr>
          <w:rFonts w:ascii="Arial" w:hAnsi="Arial" w:cs="Arial"/>
          <w:sz w:val="24"/>
          <w:szCs w:val="24"/>
        </w:rPr>
        <w:br/>
      </w:r>
      <w:r w:rsidR="00CD792C">
        <w:rPr>
          <w:rFonts w:ascii="Arial" w:hAnsi="Arial" w:cs="Arial"/>
          <w:sz w:val="24"/>
          <w:szCs w:val="24"/>
        </w:rPr>
        <w:t>21.</w:t>
      </w:r>
      <w:r w:rsidRPr="005C4E38">
        <w:rPr>
          <w:rFonts w:ascii="Arial" w:hAnsi="Arial" w:cs="Arial"/>
          <w:sz w:val="24"/>
          <w:szCs w:val="24"/>
        </w:rPr>
        <w:t xml:space="preserve"> W odniesieniu do sprzętu oraz zgodnie z potrzebami Zamawiającego – Wykonawca zobowiązuje się do przeszkolenia co najmniej jednego przedstawiciela z personelu Zamawiającego w zakresie obsługi przedmiotu zamówienia i racjonalnej eksploatacji oraz do dostarczenia Zamawiającemu:</w:t>
      </w:r>
      <w:r w:rsidRPr="005C4E38">
        <w:rPr>
          <w:rFonts w:ascii="Arial" w:hAnsi="Arial" w:cs="Arial"/>
          <w:sz w:val="24"/>
          <w:szCs w:val="24"/>
        </w:rPr>
        <w:br/>
        <w:t>- instrukcji obsługi przedmiotu zamówienia w języku polskim oraz dokumentacji serwisowej.</w:t>
      </w:r>
      <w:r w:rsidRPr="005C4E38">
        <w:rPr>
          <w:rFonts w:ascii="Arial" w:hAnsi="Arial" w:cs="Arial"/>
          <w:sz w:val="24"/>
          <w:szCs w:val="24"/>
        </w:rPr>
        <w:br/>
        <w:t>- dokumentu określającego zasady świadczenia usług przez autoryzowany serwis w okresie gwarancyjnym i pogwarancyjnym.</w:t>
      </w:r>
      <w:r w:rsidRPr="005C4E38">
        <w:rPr>
          <w:rFonts w:ascii="Arial" w:hAnsi="Arial" w:cs="Arial"/>
          <w:sz w:val="24"/>
          <w:szCs w:val="24"/>
        </w:rPr>
        <w:br/>
      </w:r>
      <w:r w:rsidR="00CD792C">
        <w:rPr>
          <w:rFonts w:ascii="Arial" w:hAnsi="Arial" w:cs="Arial"/>
          <w:sz w:val="24"/>
          <w:szCs w:val="24"/>
        </w:rPr>
        <w:t>22.</w:t>
      </w:r>
      <w:r w:rsidRPr="005C4E38">
        <w:rPr>
          <w:rFonts w:ascii="Arial" w:hAnsi="Arial" w:cs="Arial"/>
          <w:sz w:val="24"/>
          <w:szCs w:val="24"/>
        </w:rPr>
        <w:t xml:space="preserve"> Wykonawca oświadcza, że dostarczony sprzęt jest towarem nowym (nie był przedmiotem wystaw czy prezentacji), kompletnym i po dostarczeniu i zamontowaniu będzie gotowy do podjęcia funkcji, do jakiej został zamówiony, bez konieczności dokonywania dodatkowych zakupów i inwestycji (poza materiałami eksploatacyjnymi) oraz że charakteryzuje się wszystkimi parametrami określonymi przez Zamawiającego w SWZ.</w:t>
      </w:r>
    </w:p>
    <w:p w14:paraId="449DB73C" w14:textId="4FF0AE6F" w:rsidR="00A024ED" w:rsidRPr="007425A0" w:rsidRDefault="00A024ED" w:rsidP="007425A0">
      <w:pPr>
        <w:jc w:val="center"/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b/>
          <w:bCs/>
          <w:sz w:val="24"/>
          <w:szCs w:val="24"/>
        </w:rPr>
        <w:t>§ 4.</w:t>
      </w:r>
    </w:p>
    <w:p w14:paraId="718B436C" w14:textId="5F60B17D" w:rsidR="00A024ED" w:rsidRPr="007425A0" w:rsidRDefault="00A024ED" w:rsidP="007425A0">
      <w:pPr>
        <w:jc w:val="center"/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b/>
          <w:bCs/>
          <w:sz w:val="24"/>
          <w:szCs w:val="24"/>
        </w:rPr>
        <w:t>GWARANCJA I WARUNKI SKŁADANIA REKLAMACJI</w:t>
      </w:r>
    </w:p>
    <w:p w14:paraId="7BEDFCC1" w14:textId="527FA58C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1. </w:t>
      </w:r>
      <w:r w:rsidR="007425A0">
        <w:rPr>
          <w:rFonts w:ascii="Arial" w:hAnsi="Arial" w:cs="Arial"/>
          <w:sz w:val="24"/>
          <w:szCs w:val="24"/>
        </w:rPr>
        <w:t>Wykonawca</w:t>
      </w:r>
      <w:r w:rsidRPr="007425A0">
        <w:rPr>
          <w:rFonts w:ascii="Arial" w:hAnsi="Arial" w:cs="Arial"/>
          <w:sz w:val="24"/>
          <w:szCs w:val="24"/>
        </w:rPr>
        <w:t xml:space="preserve"> odpowiada za wady prawne i fizyczne przedmiotu umowy i ponosi z tego tytułu wszelką odpowiedzialność w szczególności, jeżeli: </w:t>
      </w:r>
    </w:p>
    <w:p w14:paraId="74066C19" w14:textId="56C13376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>1) przedmiot umowy ma wadę fizyczną zmniejszającą jego wartość lub użyteczność wynikającą z jego przeznaczenia albo nie ma właściwości wymaganych przez Z</w:t>
      </w:r>
      <w:r w:rsidR="007425A0">
        <w:rPr>
          <w:rFonts w:ascii="Arial" w:hAnsi="Arial" w:cs="Arial"/>
          <w:sz w:val="24"/>
          <w:szCs w:val="24"/>
        </w:rPr>
        <w:t>amawiającego</w:t>
      </w:r>
    </w:p>
    <w:p w14:paraId="356E022E" w14:textId="77777777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2) przedmiot umowy posiada wady prawne, w tym zwłaszcza stanowi własność osoby trzeciej, albo, jeżeli jest on obciążony prawami osób trzecich. </w:t>
      </w:r>
    </w:p>
    <w:p w14:paraId="49D77DB5" w14:textId="286DD906" w:rsidR="006920D3" w:rsidRPr="000D0C84" w:rsidRDefault="00A024ED" w:rsidP="00A024ED">
      <w:pPr>
        <w:rPr>
          <w:rFonts w:ascii="Arial" w:hAnsi="Arial" w:cs="Arial"/>
          <w:b/>
          <w:bCs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2. Na dostarczony przedmiot umowy </w:t>
      </w:r>
      <w:r w:rsidR="007425A0">
        <w:rPr>
          <w:rFonts w:ascii="Arial" w:hAnsi="Arial" w:cs="Arial"/>
          <w:sz w:val="24"/>
          <w:szCs w:val="24"/>
        </w:rPr>
        <w:t xml:space="preserve">Wykonawca </w:t>
      </w:r>
      <w:r w:rsidRPr="007425A0">
        <w:rPr>
          <w:rFonts w:ascii="Arial" w:hAnsi="Arial" w:cs="Arial"/>
          <w:sz w:val="24"/>
          <w:szCs w:val="24"/>
        </w:rPr>
        <w:t>udzieli gwarancji zgodnie z gwarancją producenta, z wyłączeniem tego przedmiotu umowy, dla którego producent zastrzegł krótszy termin ważności, liczony od daty dostawy towaru.</w:t>
      </w:r>
      <w:r w:rsidRPr="00484453">
        <w:rPr>
          <w:rFonts w:ascii="Arial" w:hAnsi="Arial" w:cs="Arial"/>
          <w:sz w:val="24"/>
          <w:szCs w:val="24"/>
        </w:rPr>
        <w:t xml:space="preserve"> </w:t>
      </w:r>
      <w:r w:rsidR="006920D3" w:rsidRPr="00484453">
        <w:rPr>
          <w:rFonts w:ascii="Arial" w:hAnsi="Arial" w:cs="Arial"/>
          <w:sz w:val="24"/>
          <w:szCs w:val="24"/>
        </w:rPr>
        <w:t xml:space="preserve">W przypadku sprzeczności pomiędzy warunkami gwarancji producenta a opisanymi w niniejszej umowie, pierwszeństwo mają postanowienia niniejszej umowy lub postanowienia dające Zamawiającemu szersze uprawnienia z gwarancji. </w:t>
      </w:r>
      <w:r w:rsidR="000D0C84" w:rsidRPr="000D0C84">
        <w:rPr>
          <w:rFonts w:ascii="Arial" w:hAnsi="Arial" w:cs="Arial"/>
          <w:b/>
          <w:bCs/>
          <w:sz w:val="24"/>
          <w:szCs w:val="24"/>
        </w:rPr>
        <w:t>Okres gwarancji ni</w:t>
      </w:r>
      <w:r w:rsidR="00B855C8">
        <w:rPr>
          <w:rFonts w:ascii="Arial" w:hAnsi="Arial" w:cs="Arial"/>
          <w:b/>
          <w:bCs/>
          <w:sz w:val="24"/>
          <w:szCs w:val="24"/>
        </w:rPr>
        <w:t>e</w:t>
      </w:r>
      <w:r w:rsidR="000D0C84" w:rsidRPr="000D0C84">
        <w:rPr>
          <w:rFonts w:ascii="Arial" w:hAnsi="Arial" w:cs="Arial"/>
          <w:b/>
          <w:bCs/>
          <w:sz w:val="24"/>
          <w:szCs w:val="24"/>
        </w:rPr>
        <w:t xml:space="preserve"> może być krótszy niż 24 m-ce.</w:t>
      </w:r>
    </w:p>
    <w:p w14:paraId="057BAC01" w14:textId="2A53FFBE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3. O stwierdzonej wadzie fizycznej lub prawnej przedmiotu umowy </w:t>
      </w:r>
      <w:r w:rsidR="00BA5A6C">
        <w:rPr>
          <w:rFonts w:ascii="Arial" w:hAnsi="Arial" w:cs="Arial"/>
          <w:sz w:val="24"/>
          <w:szCs w:val="24"/>
        </w:rPr>
        <w:t xml:space="preserve">Zamawiający </w:t>
      </w:r>
      <w:r w:rsidRPr="007425A0">
        <w:rPr>
          <w:rFonts w:ascii="Arial" w:hAnsi="Arial" w:cs="Arial"/>
          <w:sz w:val="24"/>
          <w:szCs w:val="24"/>
        </w:rPr>
        <w:t xml:space="preserve">zawiadamia </w:t>
      </w:r>
      <w:r w:rsidR="00BA5A6C">
        <w:rPr>
          <w:rFonts w:ascii="Arial" w:hAnsi="Arial" w:cs="Arial"/>
          <w:sz w:val="24"/>
          <w:szCs w:val="24"/>
        </w:rPr>
        <w:t>Wykonawcę</w:t>
      </w:r>
      <w:r w:rsidRPr="007425A0">
        <w:rPr>
          <w:rFonts w:ascii="Arial" w:hAnsi="Arial" w:cs="Arial"/>
          <w:sz w:val="24"/>
          <w:szCs w:val="24"/>
        </w:rPr>
        <w:t xml:space="preserve"> niezwłocznie po stwierdzeniu wady </w:t>
      </w:r>
    </w:p>
    <w:p w14:paraId="74826891" w14:textId="172C192A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4. Formę zawiadomienia, o którym mowa w ust. 3, stanowi „Protokół reklamacji” wykonany przez </w:t>
      </w:r>
      <w:r w:rsidR="00BA5A6C">
        <w:rPr>
          <w:rFonts w:ascii="Arial" w:hAnsi="Arial" w:cs="Arial"/>
          <w:sz w:val="24"/>
          <w:szCs w:val="24"/>
        </w:rPr>
        <w:t>Zamawiającego</w:t>
      </w:r>
      <w:r w:rsidRPr="007425A0">
        <w:rPr>
          <w:rFonts w:ascii="Arial" w:hAnsi="Arial" w:cs="Arial"/>
          <w:sz w:val="24"/>
          <w:szCs w:val="24"/>
        </w:rPr>
        <w:t xml:space="preserve"> i przekazany </w:t>
      </w:r>
      <w:r w:rsidR="00BA5A6C">
        <w:rPr>
          <w:rFonts w:ascii="Arial" w:hAnsi="Arial" w:cs="Arial"/>
          <w:sz w:val="24"/>
          <w:szCs w:val="24"/>
        </w:rPr>
        <w:t>Wykonawcy</w:t>
      </w:r>
      <w:r w:rsidRPr="007425A0">
        <w:rPr>
          <w:rFonts w:ascii="Arial" w:hAnsi="Arial" w:cs="Arial"/>
          <w:sz w:val="24"/>
          <w:szCs w:val="24"/>
        </w:rPr>
        <w:t xml:space="preserve"> za pośrednictwem operatora Poczta Polska, faksem, albo za pośrednictwem poczty elektronicznej (e-mailem). </w:t>
      </w:r>
    </w:p>
    <w:p w14:paraId="49F28A72" w14:textId="47949473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5. </w:t>
      </w:r>
      <w:r w:rsidR="00BA5A6C">
        <w:rPr>
          <w:rFonts w:ascii="Arial" w:hAnsi="Arial" w:cs="Arial"/>
          <w:sz w:val="24"/>
          <w:szCs w:val="24"/>
        </w:rPr>
        <w:t>Wykonawca</w:t>
      </w:r>
      <w:r w:rsidRPr="007425A0">
        <w:rPr>
          <w:rFonts w:ascii="Arial" w:hAnsi="Arial" w:cs="Arial"/>
          <w:sz w:val="24"/>
          <w:szCs w:val="24"/>
        </w:rPr>
        <w:t xml:space="preserve"> rozpatruje reklamację w terminie nie dłuższym niż 3 dni od dnia otrzymania od </w:t>
      </w:r>
      <w:r w:rsidR="00BA5A6C">
        <w:rPr>
          <w:rFonts w:ascii="Arial" w:hAnsi="Arial" w:cs="Arial"/>
          <w:sz w:val="24"/>
          <w:szCs w:val="24"/>
        </w:rPr>
        <w:t>Zamawiającego</w:t>
      </w:r>
      <w:r w:rsidRPr="007425A0">
        <w:rPr>
          <w:rFonts w:ascii="Arial" w:hAnsi="Arial" w:cs="Arial"/>
          <w:sz w:val="24"/>
          <w:szCs w:val="24"/>
        </w:rPr>
        <w:t xml:space="preserve"> „Protokołu reklamacji”. </w:t>
      </w:r>
    </w:p>
    <w:p w14:paraId="78B61658" w14:textId="508D5BA1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6. W przypadku uznania przez </w:t>
      </w:r>
      <w:r w:rsidR="00BA5A6C">
        <w:rPr>
          <w:rFonts w:ascii="Arial" w:hAnsi="Arial" w:cs="Arial"/>
          <w:sz w:val="24"/>
          <w:szCs w:val="24"/>
        </w:rPr>
        <w:t>Wykonawcę</w:t>
      </w:r>
      <w:r w:rsidRPr="007425A0">
        <w:rPr>
          <w:rFonts w:ascii="Arial" w:hAnsi="Arial" w:cs="Arial"/>
          <w:sz w:val="24"/>
          <w:szCs w:val="24"/>
        </w:rPr>
        <w:t xml:space="preserve"> reklamacji, </w:t>
      </w:r>
      <w:r w:rsidR="00BA5A6C">
        <w:rPr>
          <w:rFonts w:ascii="Arial" w:hAnsi="Arial" w:cs="Arial"/>
          <w:sz w:val="24"/>
          <w:szCs w:val="24"/>
        </w:rPr>
        <w:t>Wykonawca</w:t>
      </w:r>
      <w:r w:rsidRPr="007425A0">
        <w:rPr>
          <w:rFonts w:ascii="Arial" w:hAnsi="Arial" w:cs="Arial"/>
          <w:sz w:val="24"/>
          <w:szCs w:val="24"/>
        </w:rPr>
        <w:t xml:space="preserve"> jest zobowiązany do odebrania wadliwego przedmiotu umowy z miejsca jego dostawy lub z innego miejsca wskazanego przez </w:t>
      </w:r>
      <w:r w:rsidR="00BA5A6C">
        <w:rPr>
          <w:rFonts w:ascii="Arial" w:hAnsi="Arial" w:cs="Arial"/>
          <w:sz w:val="24"/>
          <w:szCs w:val="24"/>
        </w:rPr>
        <w:t>Zamawiającego</w:t>
      </w:r>
      <w:r w:rsidRPr="007425A0">
        <w:rPr>
          <w:rFonts w:ascii="Arial" w:hAnsi="Arial" w:cs="Arial"/>
          <w:sz w:val="24"/>
          <w:szCs w:val="24"/>
        </w:rPr>
        <w:t xml:space="preserve">. </w:t>
      </w:r>
    </w:p>
    <w:p w14:paraId="7C84337D" w14:textId="108E42D3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7. Termin wymiany przedmiotu umowy przez </w:t>
      </w:r>
      <w:r w:rsidR="00BA5A6C">
        <w:rPr>
          <w:rFonts w:ascii="Arial" w:hAnsi="Arial" w:cs="Arial"/>
          <w:sz w:val="24"/>
          <w:szCs w:val="24"/>
        </w:rPr>
        <w:t>Wykonawcę</w:t>
      </w:r>
      <w:r w:rsidRPr="007425A0">
        <w:rPr>
          <w:rFonts w:ascii="Arial" w:hAnsi="Arial" w:cs="Arial"/>
          <w:sz w:val="24"/>
          <w:szCs w:val="24"/>
        </w:rPr>
        <w:t xml:space="preserve"> na wolny od wad Strony ustalają na 7 dni od daty odbioru przez W</w:t>
      </w:r>
      <w:r w:rsidR="00BA5A6C">
        <w:rPr>
          <w:rFonts w:ascii="Arial" w:hAnsi="Arial" w:cs="Arial"/>
          <w:sz w:val="24"/>
          <w:szCs w:val="24"/>
        </w:rPr>
        <w:t>ykonawcę</w:t>
      </w:r>
      <w:r w:rsidRPr="007425A0">
        <w:rPr>
          <w:rFonts w:ascii="Arial" w:hAnsi="Arial" w:cs="Arial"/>
          <w:sz w:val="24"/>
          <w:szCs w:val="24"/>
        </w:rPr>
        <w:t xml:space="preserve"> wadliwego przedmiotu umowy. </w:t>
      </w:r>
    </w:p>
    <w:p w14:paraId="76B8369F" w14:textId="17B765F6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8. Dostawy przedmiotu umowy wolnego od wad </w:t>
      </w:r>
      <w:r w:rsidR="00BA5A6C">
        <w:rPr>
          <w:rFonts w:ascii="Arial" w:hAnsi="Arial" w:cs="Arial"/>
          <w:sz w:val="24"/>
          <w:szCs w:val="24"/>
        </w:rPr>
        <w:t xml:space="preserve">Wykonawca </w:t>
      </w:r>
      <w:r w:rsidRPr="007425A0">
        <w:rPr>
          <w:rFonts w:ascii="Arial" w:hAnsi="Arial" w:cs="Arial"/>
          <w:sz w:val="24"/>
          <w:szCs w:val="24"/>
        </w:rPr>
        <w:t>dokona zgodnie z ustaleniami Z</w:t>
      </w:r>
      <w:r w:rsidR="00BA5A6C">
        <w:rPr>
          <w:rFonts w:ascii="Arial" w:hAnsi="Arial" w:cs="Arial"/>
          <w:sz w:val="24"/>
          <w:szCs w:val="24"/>
        </w:rPr>
        <w:t>amawiającego</w:t>
      </w:r>
      <w:r w:rsidRPr="007425A0">
        <w:rPr>
          <w:rFonts w:ascii="Arial" w:hAnsi="Arial" w:cs="Arial"/>
          <w:sz w:val="24"/>
          <w:szCs w:val="24"/>
        </w:rPr>
        <w:t xml:space="preserve">, lub do miejsca, o którym mowa w § 3 ust. 1. </w:t>
      </w:r>
    </w:p>
    <w:p w14:paraId="1414677A" w14:textId="2783C9C5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9. Koszty postępowania reklamacyjnego ponosi </w:t>
      </w:r>
      <w:r w:rsidR="00BA5A6C">
        <w:rPr>
          <w:rFonts w:ascii="Arial" w:hAnsi="Arial" w:cs="Arial"/>
          <w:sz w:val="24"/>
          <w:szCs w:val="24"/>
        </w:rPr>
        <w:t>Wykonawca</w:t>
      </w:r>
      <w:r w:rsidRPr="007425A0">
        <w:rPr>
          <w:rFonts w:ascii="Arial" w:hAnsi="Arial" w:cs="Arial"/>
          <w:sz w:val="24"/>
          <w:szCs w:val="24"/>
        </w:rPr>
        <w:t xml:space="preserve">. </w:t>
      </w:r>
    </w:p>
    <w:p w14:paraId="6DD27495" w14:textId="393BB404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10. W okresie gwarancji </w:t>
      </w:r>
      <w:r w:rsidR="00BA5A6C">
        <w:rPr>
          <w:rFonts w:ascii="Arial" w:hAnsi="Arial" w:cs="Arial"/>
          <w:sz w:val="24"/>
          <w:szCs w:val="24"/>
        </w:rPr>
        <w:t>Wykonawca</w:t>
      </w:r>
      <w:r w:rsidRPr="007425A0">
        <w:rPr>
          <w:rFonts w:ascii="Arial" w:hAnsi="Arial" w:cs="Arial"/>
          <w:sz w:val="24"/>
          <w:szCs w:val="24"/>
        </w:rPr>
        <w:t xml:space="preserve"> na swój koszt dokonuje wymiany przedmiotu umowy na inny egzemplarz przedmiotu umowy wolny od wad. </w:t>
      </w:r>
    </w:p>
    <w:p w14:paraId="3DCF59FC" w14:textId="77777777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11. Termin gwarancji na przedmiot umowy wolny od wad rozpoczyna się na nowo od dnia jego dostarczenia. </w:t>
      </w:r>
    </w:p>
    <w:p w14:paraId="56BBFB14" w14:textId="10AD6F1F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12. Wymiany przedmiotu umowy w ramach czynności reklamacyjnych </w:t>
      </w:r>
      <w:r w:rsidR="00BA5A6C">
        <w:rPr>
          <w:rFonts w:ascii="Arial" w:hAnsi="Arial" w:cs="Arial"/>
          <w:sz w:val="24"/>
          <w:szCs w:val="24"/>
        </w:rPr>
        <w:t>Wykonawca</w:t>
      </w:r>
      <w:r w:rsidRPr="007425A0">
        <w:rPr>
          <w:rFonts w:ascii="Arial" w:hAnsi="Arial" w:cs="Arial"/>
          <w:sz w:val="24"/>
          <w:szCs w:val="24"/>
        </w:rPr>
        <w:t xml:space="preserve"> dokona bez żadnej dopłaty, nawet gdyby ceny na taki przedmiot umowy uległy zmianie. </w:t>
      </w:r>
    </w:p>
    <w:p w14:paraId="049C02A4" w14:textId="76F90F18" w:rsidR="00A024ED" w:rsidRPr="007425A0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>13. Z</w:t>
      </w:r>
      <w:r w:rsidR="00BA5A6C">
        <w:rPr>
          <w:rFonts w:ascii="Arial" w:hAnsi="Arial" w:cs="Arial"/>
          <w:sz w:val="24"/>
          <w:szCs w:val="24"/>
        </w:rPr>
        <w:t>amawiający</w:t>
      </w:r>
      <w:r w:rsidRPr="007425A0">
        <w:rPr>
          <w:rFonts w:ascii="Arial" w:hAnsi="Arial" w:cs="Arial"/>
          <w:sz w:val="24"/>
          <w:szCs w:val="24"/>
        </w:rPr>
        <w:t xml:space="preserve"> może wykorzystać uprawnienia z tytułu gwarancji za wady fizyczne i prawne niezależnie od uprawnień wynikających z rękojmi. </w:t>
      </w:r>
    </w:p>
    <w:p w14:paraId="4763A70E" w14:textId="1C7F544D" w:rsidR="00A024ED" w:rsidRPr="00A01199" w:rsidRDefault="00A024ED" w:rsidP="00A024ED">
      <w:pPr>
        <w:rPr>
          <w:rFonts w:ascii="Arial" w:hAnsi="Arial" w:cs="Arial"/>
          <w:sz w:val="24"/>
          <w:szCs w:val="24"/>
        </w:rPr>
      </w:pPr>
      <w:r w:rsidRPr="007425A0">
        <w:rPr>
          <w:rFonts w:ascii="Arial" w:hAnsi="Arial" w:cs="Arial"/>
          <w:sz w:val="24"/>
          <w:szCs w:val="24"/>
        </w:rPr>
        <w:t xml:space="preserve">14. Utrata roszczeń z tytułu wad fizycznych i prawnych nie następuje mimo upływu terminu gwarancji, jeżeli </w:t>
      </w:r>
      <w:r w:rsidR="00BA5A6C">
        <w:rPr>
          <w:rFonts w:ascii="Arial" w:hAnsi="Arial" w:cs="Arial"/>
          <w:sz w:val="24"/>
          <w:szCs w:val="24"/>
        </w:rPr>
        <w:t>Wykonawca</w:t>
      </w:r>
      <w:r w:rsidRPr="007425A0">
        <w:rPr>
          <w:rFonts w:ascii="Arial" w:hAnsi="Arial" w:cs="Arial"/>
          <w:sz w:val="24"/>
          <w:szCs w:val="24"/>
        </w:rPr>
        <w:t xml:space="preserve"> wadę zataił. </w:t>
      </w:r>
    </w:p>
    <w:p w14:paraId="550C9D53" w14:textId="174026F8" w:rsidR="00A024ED" w:rsidRPr="00BA5A6C" w:rsidRDefault="00A024ED" w:rsidP="00BA5A6C">
      <w:pPr>
        <w:jc w:val="center"/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b/>
          <w:bCs/>
          <w:sz w:val="24"/>
          <w:szCs w:val="24"/>
        </w:rPr>
        <w:t>§ 5.</w:t>
      </w:r>
    </w:p>
    <w:p w14:paraId="5FFC5FCD" w14:textId="08084724" w:rsidR="00A024ED" w:rsidRPr="00BA5A6C" w:rsidRDefault="00A024ED" w:rsidP="00BA5A6C">
      <w:pPr>
        <w:jc w:val="center"/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b/>
          <w:bCs/>
          <w:sz w:val="24"/>
          <w:szCs w:val="24"/>
        </w:rPr>
        <w:t>WARUNKI PŁATNOŚCI</w:t>
      </w:r>
    </w:p>
    <w:p w14:paraId="6FF435D4" w14:textId="0D6358CA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>1. Z</w:t>
      </w:r>
      <w:r w:rsidR="0063704E">
        <w:rPr>
          <w:rFonts w:ascii="Arial" w:hAnsi="Arial" w:cs="Arial"/>
          <w:sz w:val="24"/>
          <w:szCs w:val="24"/>
        </w:rPr>
        <w:t>amawiający</w:t>
      </w:r>
      <w:r w:rsidRPr="00BA5A6C">
        <w:rPr>
          <w:rFonts w:ascii="Arial" w:hAnsi="Arial" w:cs="Arial"/>
          <w:sz w:val="24"/>
          <w:szCs w:val="24"/>
        </w:rPr>
        <w:t xml:space="preserve"> zapłaci W</w:t>
      </w:r>
      <w:r w:rsidR="0063704E">
        <w:rPr>
          <w:rFonts w:ascii="Arial" w:hAnsi="Arial" w:cs="Arial"/>
          <w:sz w:val="24"/>
          <w:szCs w:val="24"/>
        </w:rPr>
        <w:t>ykonawcy</w:t>
      </w:r>
      <w:r w:rsidRPr="00BA5A6C">
        <w:rPr>
          <w:rFonts w:ascii="Arial" w:hAnsi="Arial" w:cs="Arial"/>
          <w:sz w:val="24"/>
          <w:szCs w:val="24"/>
        </w:rPr>
        <w:t xml:space="preserve"> wynagrodzenie (w formie przelewu na rachunek bankowy W</w:t>
      </w:r>
      <w:r w:rsidR="001269AF">
        <w:rPr>
          <w:rFonts w:ascii="Arial" w:hAnsi="Arial" w:cs="Arial"/>
          <w:sz w:val="24"/>
          <w:szCs w:val="24"/>
        </w:rPr>
        <w:t>ykonawcy</w:t>
      </w:r>
      <w:r w:rsidRPr="00BA5A6C">
        <w:rPr>
          <w:rFonts w:ascii="Arial" w:hAnsi="Arial" w:cs="Arial"/>
          <w:sz w:val="24"/>
          <w:szCs w:val="24"/>
        </w:rPr>
        <w:t xml:space="preserve"> wskazany w fakturze VAT), w terminie </w:t>
      </w:r>
      <w:r w:rsidR="00CD792C">
        <w:rPr>
          <w:rFonts w:ascii="Arial" w:hAnsi="Arial" w:cs="Arial"/>
          <w:sz w:val="24"/>
          <w:szCs w:val="24"/>
        </w:rPr>
        <w:t xml:space="preserve">do 21 </w:t>
      </w:r>
      <w:r w:rsidRPr="00BA5A6C">
        <w:rPr>
          <w:rFonts w:ascii="Arial" w:hAnsi="Arial" w:cs="Arial"/>
          <w:sz w:val="24"/>
          <w:szCs w:val="24"/>
        </w:rPr>
        <w:t xml:space="preserve">dni od otrzymania prawidłowo wypełnionych dokumentów, o których mowa w ust. 4. </w:t>
      </w:r>
    </w:p>
    <w:p w14:paraId="06C1F79C" w14:textId="7D03660E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 xml:space="preserve">2. Faktura powinna spełniać wymagania określone w ustawie z dnia 11 marca 2004 r. o podatku od towarów usług i zostać dostarczona do siedziby </w:t>
      </w:r>
      <w:r w:rsidR="0063704E">
        <w:rPr>
          <w:rFonts w:ascii="Arial" w:hAnsi="Arial" w:cs="Arial"/>
          <w:sz w:val="24"/>
          <w:szCs w:val="24"/>
        </w:rPr>
        <w:t>Zamawiającego</w:t>
      </w:r>
      <w:r w:rsidRPr="00BA5A6C">
        <w:rPr>
          <w:rFonts w:ascii="Arial" w:hAnsi="Arial" w:cs="Arial"/>
          <w:sz w:val="24"/>
          <w:szCs w:val="24"/>
        </w:rPr>
        <w:t xml:space="preserve"> </w:t>
      </w:r>
    </w:p>
    <w:p w14:paraId="614D8F4A" w14:textId="332FEC6E" w:rsidR="001269AF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>1) w formie papierowej lub elektronicznej wysyłanej na e-mail</w:t>
      </w:r>
      <w:r w:rsidR="00484453">
        <w:rPr>
          <w:rFonts w:ascii="Arial" w:hAnsi="Arial" w:cs="Arial"/>
          <w:sz w:val="24"/>
          <w:szCs w:val="24"/>
        </w:rPr>
        <w:t xml:space="preserve">: </w:t>
      </w:r>
      <w:hyperlink r:id="rId7" w:history="1">
        <w:r w:rsidR="00CD792C" w:rsidRPr="00721F51">
          <w:rPr>
            <w:rStyle w:val="Hipercze"/>
            <w:rFonts w:ascii="Arial" w:hAnsi="Arial" w:cs="Arial"/>
            <w:sz w:val="24"/>
            <w:szCs w:val="24"/>
          </w:rPr>
          <w:t>um@polanow.eu</w:t>
        </w:r>
      </w:hyperlink>
      <w:r w:rsidR="00CD792C">
        <w:rPr>
          <w:rFonts w:ascii="Arial" w:hAnsi="Arial" w:cs="Arial"/>
          <w:sz w:val="24"/>
          <w:szCs w:val="24"/>
        </w:rPr>
        <w:t xml:space="preserve"> , </w:t>
      </w:r>
      <w:hyperlink r:id="rId8" w:history="1">
        <w:r w:rsidR="00CD792C" w:rsidRPr="00721F51">
          <w:rPr>
            <w:rStyle w:val="Hipercze"/>
            <w:rFonts w:ascii="Arial" w:hAnsi="Arial" w:cs="Arial"/>
            <w:sz w:val="24"/>
            <w:szCs w:val="24"/>
          </w:rPr>
          <w:t>a.siewiera@polanow.eu</w:t>
        </w:r>
      </w:hyperlink>
      <w:r w:rsidR="00CD792C">
        <w:rPr>
          <w:rFonts w:ascii="Arial" w:hAnsi="Arial" w:cs="Arial"/>
          <w:sz w:val="24"/>
          <w:szCs w:val="24"/>
        </w:rPr>
        <w:t xml:space="preserve"> </w:t>
      </w:r>
    </w:p>
    <w:p w14:paraId="49DA0327" w14:textId="08040EAB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>3. Z</w:t>
      </w:r>
      <w:r w:rsidR="001269AF">
        <w:rPr>
          <w:rFonts w:ascii="Arial" w:hAnsi="Arial" w:cs="Arial"/>
          <w:sz w:val="24"/>
          <w:szCs w:val="24"/>
        </w:rPr>
        <w:t xml:space="preserve">amawiający </w:t>
      </w:r>
      <w:r w:rsidRPr="00BA5A6C">
        <w:rPr>
          <w:rFonts w:ascii="Arial" w:hAnsi="Arial" w:cs="Arial"/>
          <w:sz w:val="24"/>
          <w:szCs w:val="24"/>
        </w:rPr>
        <w:t>zobowiązuje się do poinformowania pisemnie W</w:t>
      </w:r>
      <w:r w:rsidR="001269AF">
        <w:rPr>
          <w:rFonts w:ascii="Arial" w:hAnsi="Arial" w:cs="Arial"/>
          <w:sz w:val="24"/>
          <w:szCs w:val="24"/>
        </w:rPr>
        <w:t>ykonawcy</w:t>
      </w:r>
      <w:r w:rsidRPr="00BA5A6C">
        <w:rPr>
          <w:rFonts w:ascii="Arial" w:hAnsi="Arial" w:cs="Arial"/>
          <w:sz w:val="24"/>
          <w:szCs w:val="24"/>
        </w:rPr>
        <w:t xml:space="preserve"> o każdorazowej zmianie adresu e-mail, o którym mowa w ust. 2. Powyższa zmiana nie wymaga aneksu do umowy. </w:t>
      </w:r>
    </w:p>
    <w:p w14:paraId="4BB7DD76" w14:textId="1DC42DA8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>4. Warunkiem zapłaty za dostarczony przedmiot umowy jest otrzymanie przez Z</w:t>
      </w:r>
      <w:r w:rsidR="001269AF">
        <w:rPr>
          <w:rFonts w:ascii="Arial" w:hAnsi="Arial" w:cs="Arial"/>
          <w:sz w:val="24"/>
          <w:szCs w:val="24"/>
        </w:rPr>
        <w:t>amawiającego</w:t>
      </w:r>
      <w:r w:rsidRPr="00BA5A6C">
        <w:rPr>
          <w:rFonts w:ascii="Arial" w:hAnsi="Arial" w:cs="Arial"/>
          <w:sz w:val="24"/>
          <w:szCs w:val="24"/>
        </w:rPr>
        <w:t xml:space="preserve"> oryginału faktury oraz protokołu, o którym mowa w § 3 ust. 14. </w:t>
      </w:r>
    </w:p>
    <w:p w14:paraId="4604E311" w14:textId="034A85F0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>5. Z</w:t>
      </w:r>
      <w:r w:rsidR="001269AF">
        <w:rPr>
          <w:rFonts w:ascii="Arial" w:hAnsi="Arial" w:cs="Arial"/>
          <w:sz w:val="24"/>
          <w:szCs w:val="24"/>
        </w:rPr>
        <w:t>amawiający</w:t>
      </w:r>
      <w:r w:rsidRPr="00BA5A6C">
        <w:rPr>
          <w:rFonts w:ascii="Arial" w:hAnsi="Arial" w:cs="Arial"/>
          <w:sz w:val="24"/>
          <w:szCs w:val="24"/>
        </w:rPr>
        <w:t xml:space="preserve"> zobowiązuje W</w:t>
      </w:r>
      <w:r w:rsidR="001269AF">
        <w:rPr>
          <w:rFonts w:ascii="Arial" w:hAnsi="Arial" w:cs="Arial"/>
          <w:sz w:val="24"/>
          <w:szCs w:val="24"/>
        </w:rPr>
        <w:t>ykonawcę</w:t>
      </w:r>
      <w:r w:rsidRPr="00BA5A6C">
        <w:rPr>
          <w:rFonts w:ascii="Arial" w:hAnsi="Arial" w:cs="Arial"/>
          <w:sz w:val="24"/>
          <w:szCs w:val="24"/>
        </w:rPr>
        <w:t xml:space="preserve"> pod rygorem nieopłacenia faktury VAT do: </w:t>
      </w:r>
    </w:p>
    <w:p w14:paraId="4487DD51" w14:textId="77777777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 xml:space="preserve">1) posługiwania się nazewnictwem przedmiotu umowy zawartym w załączniku nr 1 do umowy; </w:t>
      </w:r>
    </w:p>
    <w:p w14:paraId="2B42339C" w14:textId="77777777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 xml:space="preserve">2) posługiwania się jednostkami miary zgodnie z załącznikiem nr 1 do umowy. </w:t>
      </w:r>
    </w:p>
    <w:p w14:paraId="25C2B094" w14:textId="77777777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 xml:space="preserve">6. Brak któregokolwiek z dokumentów wymienionych w ust. 4 lub jego błędne wystawienie spowoduje wstrzymanie terminu zapłaty wynagrodzenia do czasu uzupełnienia dokumentów lub złożenia w tym zakresie odpowiednich wyjaśnień. </w:t>
      </w:r>
    </w:p>
    <w:p w14:paraId="38FCED7D" w14:textId="0331F04D" w:rsidR="00A024ED" w:rsidRPr="00BA5A6C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 xml:space="preserve">7. Za termin dokonania zapłaty Strony przyjmują datę obciążenia rachunku bankowego </w:t>
      </w:r>
      <w:r w:rsidR="001269AF">
        <w:rPr>
          <w:rFonts w:ascii="Arial" w:hAnsi="Arial" w:cs="Arial"/>
          <w:sz w:val="24"/>
          <w:szCs w:val="24"/>
        </w:rPr>
        <w:t>Zamawiającego</w:t>
      </w:r>
    </w:p>
    <w:p w14:paraId="73C38D55" w14:textId="74C68410" w:rsidR="00A024ED" w:rsidRPr="00A01199" w:rsidRDefault="00A024ED" w:rsidP="00A024ED">
      <w:pPr>
        <w:rPr>
          <w:rFonts w:ascii="Arial" w:hAnsi="Arial" w:cs="Arial"/>
          <w:sz w:val="24"/>
          <w:szCs w:val="24"/>
        </w:rPr>
      </w:pPr>
      <w:r w:rsidRPr="00BA5A6C">
        <w:rPr>
          <w:rFonts w:ascii="Arial" w:hAnsi="Arial" w:cs="Arial"/>
          <w:sz w:val="24"/>
          <w:szCs w:val="24"/>
        </w:rPr>
        <w:t>8. Z</w:t>
      </w:r>
      <w:r w:rsidR="001269AF">
        <w:rPr>
          <w:rFonts w:ascii="Arial" w:hAnsi="Arial" w:cs="Arial"/>
          <w:sz w:val="24"/>
          <w:szCs w:val="24"/>
        </w:rPr>
        <w:t>amawiający</w:t>
      </w:r>
      <w:r w:rsidRPr="00BA5A6C">
        <w:rPr>
          <w:rFonts w:ascii="Arial" w:hAnsi="Arial" w:cs="Arial"/>
          <w:sz w:val="24"/>
          <w:szCs w:val="24"/>
        </w:rPr>
        <w:t xml:space="preserve"> zapłaci W</w:t>
      </w:r>
      <w:r w:rsidR="001269AF">
        <w:rPr>
          <w:rFonts w:ascii="Arial" w:hAnsi="Arial" w:cs="Arial"/>
          <w:sz w:val="24"/>
          <w:szCs w:val="24"/>
        </w:rPr>
        <w:t>ykonawcy</w:t>
      </w:r>
      <w:r w:rsidRPr="00BA5A6C">
        <w:rPr>
          <w:rFonts w:ascii="Arial" w:hAnsi="Arial" w:cs="Arial"/>
          <w:sz w:val="24"/>
          <w:szCs w:val="24"/>
        </w:rPr>
        <w:t xml:space="preserve"> odsetki ustawowe za opóźnienie w terminie płatności faktury. </w:t>
      </w:r>
    </w:p>
    <w:p w14:paraId="3011DE41" w14:textId="0F332E8E" w:rsidR="00A024ED" w:rsidRPr="001269AF" w:rsidRDefault="00A024ED" w:rsidP="001269AF">
      <w:pPr>
        <w:jc w:val="center"/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b/>
          <w:bCs/>
          <w:sz w:val="24"/>
          <w:szCs w:val="24"/>
        </w:rPr>
        <w:t>§ 6.</w:t>
      </w:r>
    </w:p>
    <w:p w14:paraId="38883E81" w14:textId="398DC84A" w:rsidR="00A024ED" w:rsidRPr="001269AF" w:rsidRDefault="00A024ED" w:rsidP="001269AF">
      <w:pPr>
        <w:jc w:val="center"/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b/>
          <w:bCs/>
          <w:sz w:val="24"/>
          <w:szCs w:val="24"/>
        </w:rPr>
        <w:t>KARY UMOWNE</w:t>
      </w:r>
    </w:p>
    <w:p w14:paraId="5DD29B00" w14:textId="648EC99B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>1. W</w:t>
      </w:r>
      <w:r w:rsidR="001269AF">
        <w:rPr>
          <w:rFonts w:ascii="Arial" w:hAnsi="Arial" w:cs="Arial"/>
          <w:sz w:val="24"/>
          <w:szCs w:val="24"/>
        </w:rPr>
        <w:t xml:space="preserve">ykonawca </w:t>
      </w:r>
      <w:r w:rsidRPr="001269AF">
        <w:rPr>
          <w:rFonts w:ascii="Arial" w:hAnsi="Arial" w:cs="Arial"/>
          <w:sz w:val="24"/>
          <w:szCs w:val="24"/>
        </w:rPr>
        <w:t>zapłaci Z</w:t>
      </w:r>
      <w:r w:rsidR="001269AF">
        <w:rPr>
          <w:rFonts w:ascii="Arial" w:hAnsi="Arial" w:cs="Arial"/>
          <w:sz w:val="24"/>
          <w:szCs w:val="24"/>
        </w:rPr>
        <w:t>amawiającemu</w:t>
      </w:r>
      <w:r w:rsidRPr="001269AF">
        <w:rPr>
          <w:rFonts w:ascii="Arial" w:hAnsi="Arial" w:cs="Arial"/>
          <w:sz w:val="24"/>
          <w:szCs w:val="24"/>
        </w:rPr>
        <w:t xml:space="preserve"> następujące kary: </w:t>
      </w:r>
    </w:p>
    <w:p w14:paraId="73913B6B" w14:textId="350A8C20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>1) z tytułu odstąpienia od umowy z przyczyn leżących po stronie W</w:t>
      </w:r>
      <w:r w:rsidR="001269AF">
        <w:rPr>
          <w:rFonts w:ascii="Arial" w:hAnsi="Arial" w:cs="Arial"/>
          <w:sz w:val="24"/>
          <w:szCs w:val="24"/>
        </w:rPr>
        <w:t>ykonawcy</w:t>
      </w:r>
      <w:r w:rsidRPr="001269AF">
        <w:rPr>
          <w:rFonts w:ascii="Arial" w:hAnsi="Arial" w:cs="Arial"/>
          <w:sz w:val="24"/>
          <w:szCs w:val="24"/>
        </w:rPr>
        <w:t xml:space="preserve"> w wysokości 10% wynagrodzenia netto, o którym mowa w § 2 ust. 1,z zastrzeżeniem ust. 2, </w:t>
      </w:r>
    </w:p>
    <w:p w14:paraId="25A171B5" w14:textId="78CFB6B3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 xml:space="preserve">2) za zwłokę w terminie dostawy przedmiotu umowy, w wysokości </w:t>
      </w:r>
      <w:r w:rsidR="00F8197F">
        <w:rPr>
          <w:rFonts w:ascii="Arial" w:hAnsi="Arial" w:cs="Arial"/>
          <w:sz w:val="24"/>
          <w:szCs w:val="24"/>
        </w:rPr>
        <w:t>1000</w:t>
      </w:r>
      <w:r w:rsidRPr="001269AF">
        <w:rPr>
          <w:rFonts w:ascii="Arial" w:hAnsi="Arial" w:cs="Arial"/>
          <w:sz w:val="24"/>
          <w:szCs w:val="24"/>
        </w:rPr>
        <w:t xml:space="preserve"> zł za każdy rozpoczęty dzień zwłoki, </w:t>
      </w:r>
    </w:p>
    <w:p w14:paraId="3D93EDB8" w14:textId="77777777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 xml:space="preserve">3) za zwłokę w wykonaniu reklamacji, o której mowa w § 4 ust. 5, w wysokości 200 zł za każdy rozpoczęty dzień zwłoki, </w:t>
      </w:r>
    </w:p>
    <w:p w14:paraId="6F1371D3" w14:textId="77777777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 xml:space="preserve">4) za zwłokę w terminie wymiany przedmiotu umowy wolnego od wad o którym mowa w § 4 ust. 7 w wysokości 100 zł za każdy rozpoczęty dzień zwłoki. </w:t>
      </w:r>
    </w:p>
    <w:p w14:paraId="58029E84" w14:textId="77777777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 xml:space="preserve">2. Strony zastrzegają, że łączna wysokość kar umownych w okresie obowiązywania umowy nie może przekroczyć 10% wynagrodzenia netto, o którym mowa w § 2 ust. 1. </w:t>
      </w:r>
    </w:p>
    <w:p w14:paraId="77881953" w14:textId="1092BACF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>3. W</w:t>
      </w:r>
      <w:r w:rsidR="001269AF">
        <w:rPr>
          <w:rFonts w:ascii="Arial" w:hAnsi="Arial" w:cs="Arial"/>
          <w:sz w:val="24"/>
          <w:szCs w:val="24"/>
        </w:rPr>
        <w:t>ykonawca</w:t>
      </w:r>
      <w:r w:rsidRPr="001269AF">
        <w:rPr>
          <w:rFonts w:ascii="Arial" w:hAnsi="Arial" w:cs="Arial"/>
          <w:sz w:val="24"/>
          <w:szCs w:val="24"/>
        </w:rPr>
        <w:t xml:space="preserve"> oświadcza, że wyraża zgodę na potrącenie, w rozumieniu art. 498 i 499 ustawy z dnia 23 kwietnia 1964 r. Kodeks cywilny, powstałych należności z tytułu kar umownych, o których mowa w przepisach poprzedzających, z wynagrodzenia należnego W</w:t>
      </w:r>
      <w:r w:rsidR="001269AF">
        <w:rPr>
          <w:rFonts w:ascii="Arial" w:hAnsi="Arial" w:cs="Arial"/>
          <w:sz w:val="24"/>
          <w:szCs w:val="24"/>
        </w:rPr>
        <w:t>ykonawcy</w:t>
      </w:r>
      <w:r w:rsidRPr="001269AF">
        <w:rPr>
          <w:rFonts w:ascii="Arial" w:hAnsi="Arial" w:cs="Arial"/>
          <w:sz w:val="24"/>
          <w:szCs w:val="24"/>
        </w:rPr>
        <w:t xml:space="preserve">. </w:t>
      </w:r>
    </w:p>
    <w:p w14:paraId="3B406A28" w14:textId="1004BE36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>4. Z</w:t>
      </w:r>
      <w:r w:rsidR="001269AF">
        <w:rPr>
          <w:rFonts w:ascii="Arial" w:hAnsi="Arial" w:cs="Arial"/>
          <w:sz w:val="24"/>
          <w:szCs w:val="24"/>
        </w:rPr>
        <w:t>amawiający</w:t>
      </w:r>
      <w:r w:rsidRPr="001269AF">
        <w:rPr>
          <w:rFonts w:ascii="Arial" w:hAnsi="Arial" w:cs="Arial"/>
          <w:sz w:val="24"/>
          <w:szCs w:val="24"/>
        </w:rPr>
        <w:t xml:space="preserve"> wystawi W</w:t>
      </w:r>
      <w:r w:rsidR="001269AF">
        <w:rPr>
          <w:rFonts w:ascii="Arial" w:hAnsi="Arial" w:cs="Arial"/>
          <w:sz w:val="24"/>
          <w:szCs w:val="24"/>
        </w:rPr>
        <w:t>ykonawcy</w:t>
      </w:r>
      <w:r w:rsidRPr="001269AF">
        <w:rPr>
          <w:rFonts w:ascii="Arial" w:hAnsi="Arial" w:cs="Arial"/>
          <w:sz w:val="24"/>
          <w:szCs w:val="24"/>
        </w:rPr>
        <w:t xml:space="preserve"> notę obciążeniową zawierającą wysokość kary umownej i podstawę jej naliczenia, którą prześle W</w:t>
      </w:r>
      <w:r w:rsidR="001269AF">
        <w:rPr>
          <w:rFonts w:ascii="Arial" w:hAnsi="Arial" w:cs="Arial"/>
          <w:sz w:val="24"/>
          <w:szCs w:val="24"/>
        </w:rPr>
        <w:t xml:space="preserve">ykonawcy </w:t>
      </w:r>
      <w:r w:rsidRPr="001269AF">
        <w:rPr>
          <w:rFonts w:ascii="Arial" w:hAnsi="Arial" w:cs="Arial"/>
          <w:sz w:val="24"/>
          <w:szCs w:val="24"/>
        </w:rPr>
        <w:t>wraz z oświadczeniem o potrąceniu kar umownych. Notę obciążeniową W</w:t>
      </w:r>
      <w:r w:rsidR="001269AF">
        <w:rPr>
          <w:rFonts w:ascii="Arial" w:hAnsi="Arial" w:cs="Arial"/>
          <w:sz w:val="24"/>
          <w:szCs w:val="24"/>
        </w:rPr>
        <w:t>ykonawca</w:t>
      </w:r>
      <w:r w:rsidRPr="001269AF">
        <w:rPr>
          <w:rFonts w:ascii="Arial" w:hAnsi="Arial" w:cs="Arial"/>
          <w:sz w:val="24"/>
          <w:szCs w:val="24"/>
        </w:rPr>
        <w:t xml:space="preserve"> zobowiązany jest odesłać Z</w:t>
      </w:r>
      <w:r w:rsidR="001269AF">
        <w:rPr>
          <w:rFonts w:ascii="Arial" w:hAnsi="Arial" w:cs="Arial"/>
          <w:sz w:val="24"/>
          <w:szCs w:val="24"/>
        </w:rPr>
        <w:t>amawiającemu</w:t>
      </w:r>
      <w:r w:rsidRPr="001269AF">
        <w:rPr>
          <w:rFonts w:ascii="Arial" w:hAnsi="Arial" w:cs="Arial"/>
          <w:sz w:val="24"/>
          <w:szCs w:val="24"/>
        </w:rPr>
        <w:t xml:space="preserve"> w terminie do 7 dni od daty jej otrzymania, (nie dłużej niż w terminie płatności faktury). Potrącenia kary umownej Z</w:t>
      </w:r>
      <w:r w:rsidR="001269AF">
        <w:rPr>
          <w:rFonts w:ascii="Arial" w:hAnsi="Arial" w:cs="Arial"/>
          <w:sz w:val="24"/>
          <w:szCs w:val="24"/>
        </w:rPr>
        <w:t>amawiający</w:t>
      </w:r>
      <w:r w:rsidRPr="001269AF">
        <w:rPr>
          <w:rFonts w:ascii="Arial" w:hAnsi="Arial" w:cs="Arial"/>
          <w:sz w:val="24"/>
          <w:szCs w:val="24"/>
        </w:rPr>
        <w:t xml:space="preserve"> dokona w terminie zapłaty faktury. </w:t>
      </w:r>
    </w:p>
    <w:p w14:paraId="313554AD" w14:textId="54E4B4B6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>5. W przypadku gdy naliczona kara umowna nie będzie mogła być w całości potrącona z wynagrodzenia należnego W</w:t>
      </w:r>
      <w:r w:rsidR="001269AF">
        <w:rPr>
          <w:rFonts w:ascii="Arial" w:hAnsi="Arial" w:cs="Arial"/>
          <w:sz w:val="24"/>
          <w:szCs w:val="24"/>
        </w:rPr>
        <w:t>ykonawcy</w:t>
      </w:r>
      <w:r w:rsidRPr="001269AF">
        <w:rPr>
          <w:rFonts w:ascii="Arial" w:hAnsi="Arial" w:cs="Arial"/>
          <w:sz w:val="24"/>
          <w:szCs w:val="24"/>
        </w:rPr>
        <w:t xml:space="preserve"> wynikającego z faktury, Z</w:t>
      </w:r>
      <w:r w:rsidR="001269AF">
        <w:rPr>
          <w:rFonts w:ascii="Arial" w:hAnsi="Arial" w:cs="Arial"/>
          <w:sz w:val="24"/>
          <w:szCs w:val="24"/>
        </w:rPr>
        <w:t>amawiający</w:t>
      </w:r>
      <w:r w:rsidRPr="001269AF">
        <w:rPr>
          <w:rFonts w:ascii="Arial" w:hAnsi="Arial" w:cs="Arial"/>
          <w:sz w:val="24"/>
          <w:szCs w:val="24"/>
        </w:rPr>
        <w:t xml:space="preserve"> dochodzić będzie pozostałej kwoty na zasadach ogólnych Kodeksu cywilnego. </w:t>
      </w:r>
    </w:p>
    <w:p w14:paraId="676A34C5" w14:textId="70AE734D" w:rsidR="00A024ED" w:rsidRPr="00A01199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 xml:space="preserve">6. Strony zastrzegają możliwość dochodzenia dalszego odszkodowania z tytułu niewykonania lub nienależytego wykonania umowy, na zasadach ogólnych przewidzianych w Kodeksie cywilnym, gdy wysokość szkody przewyższa wysokość kar umownych. </w:t>
      </w:r>
    </w:p>
    <w:p w14:paraId="7077680B" w14:textId="0792A31F" w:rsidR="00A024ED" w:rsidRPr="001269AF" w:rsidRDefault="00A024ED" w:rsidP="001269AF">
      <w:pPr>
        <w:jc w:val="center"/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b/>
          <w:bCs/>
          <w:sz w:val="24"/>
          <w:szCs w:val="24"/>
        </w:rPr>
        <w:t>§ 7.</w:t>
      </w:r>
    </w:p>
    <w:p w14:paraId="2FDF5F37" w14:textId="1F889DD4" w:rsidR="00A024ED" w:rsidRPr="001269AF" w:rsidRDefault="00A024ED" w:rsidP="001269AF">
      <w:pPr>
        <w:jc w:val="center"/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b/>
          <w:bCs/>
          <w:sz w:val="24"/>
          <w:szCs w:val="24"/>
        </w:rPr>
        <w:t>ODSTĄPIENIE OD UMOWY</w:t>
      </w:r>
    </w:p>
    <w:p w14:paraId="27548624" w14:textId="05386A41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>1. Z</w:t>
      </w:r>
      <w:r w:rsidR="001269AF">
        <w:rPr>
          <w:rFonts w:ascii="Arial" w:hAnsi="Arial" w:cs="Arial"/>
          <w:sz w:val="24"/>
          <w:szCs w:val="24"/>
        </w:rPr>
        <w:t>amawiającemu</w:t>
      </w:r>
      <w:r w:rsidRPr="001269AF">
        <w:rPr>
          <w:rFonts w:ascii="Arial" w:hAnsi="Arial" w:cs="Arial"/>
          <w:sz w:val="24"/>
          <w:szCs w:val="24"/>
        </w:rPr>
        <w:t xml:space="preserve"> przysługuje prawo odstąpienia od niniejszej umowy w terminie 30 dni, jeżeli: </w:t>
      </w:r>
    </w:p>
    <w:p w14:paraId="70AADFA7" w14:textId="77777777" w:rsidR="00A024ED" w:rsidRPr="001269AF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 xml:space="preserve">1)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5523C921" w14:textId="33353C96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1269AF">
        <w:rPr>
          <w:rFonts w:ascii="Arial" w:hAnsi="Arial" w:cs="Arial"/>
          <w:sz w:val="24"/>
          <w:szCs w:val="24"/>
        </w:rPr>
        <w:t>2) W</w:t>
      </w:r>
      <w:r w:rsidR="00003592">
        <w:rPr>
          <w:rFonts w:ascii="Arial" w:hAnsi="Arial" w:cs="Arial"/>
          <w:sz w:val="24"/>
          <w:szCs w:val="24"/>
        </w:rPr>
        <w:t>ykonawca</w:t>
      </w:r>
      <w:r w:rsidRPr="001269AF">
        <w:rPr>
          <w:rFonts w:ascii="Arial" w:hAnsi="Arial" w:cs="Arial"/>
          <w:sz w:val="24"/>
          <w:szCs w:val="24"/>
        </w:rPr>
        <w:t xml:space="preserve"> nie rozpoczął w terminie realizacji przedmiotu umowy bez uzasadnionych przyczyn lub nie kontynuuje jej pomimo pisemnego wezwania go przez Z</w:t>
      </w:r>
      <w:r w:rsidR="00003592">
        <w:rPr>
          <w:rFonts w:ascii="Arial" w:hAnsi="Arial" w:cs="Arial"/>
          <w:sz w:val="24"/>
          <w:szCs w:val="24"/>
        </w:rPr>
        <w:t>amawiającego</w:t>
      </w:r>
      <w:r w:rsidRPr="001269AF">
        <w:rPr>
          <w:rFonts w:ascii="Arial" w:hAnsi="Arial" w:cs="Arial"/>
          <w:sz w:val="24"/>
          <w:szCs w:val="24"/>
        </w:rPr>
        <w:t>. Termin odstąpienia liczony jest od dnia upływu terminu wyznaczonego przez Z</w:t>
      </w:r>
      <w:r w:rsidR="00003592">
        <w:rPr>
          <w:rFonts w:ascii="Arial" w:hAnsi="Arial" w:cs="Arial"/>
          <w:sz w:val="24"/>
          <w:szCs w:val="24"/>
        </w:rPr>
        <w:t>amawiającego</w:t>
      </w:r>
      <w:r w:rsidRPr="001269AF">
        <w:rPr>
          <w:rFonts w:ascii="Arial" w:hAnsi="Arial" w:cs="Arial"/>
          <w:sz w:val="24"/>
          <w:szCs w:val="24"/>
        </w:rPr>
        <w:t xml:space="preserve">; </w:t>
      </w:r>
    </w:p>
    <w:p w14:paraId="58E7EC53" w14:textId="6F8A3C58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>3) W</w:t>
      </w:r>
      <w:r w:rsidR="00003592">
        <w:rPr>
          <w:rFonts w:ascii="Arial" w:hAnsi="Arial" w:cs="Arial"/>
          <w:sz w:val="24"/>
          <w:szCs w:val="24"/>
        </w:rPr>
        <w:t>ykonawca</w:t>
      </w:r>
      <w:r w:rsidRPr="00003592">
        <w:rPr>
          <w:rFonts w:ascii="Arial" w:hAnsi="Arial" w:cs="Arial"/>
          <w:sz w:val="24"/>
          <w:szCs w:val="24"/>
        </w:rPr>
        <w:t xml:space="preserve"> utracił uprawnienia do realizacji przedmiotu umowy albo ogłoszono likwidację W</w:t>
      </w:r>
      <w:r w:rsidR="00003592">
        <w:rPr>
          <w:rFonts w:ascii="Arial" w:hAnsi="Arial" w:cs="Arial"/>
          <w:sz w:val="24"/>
          <w:szCs w:val="24"/>
        </w:rPr>
        <w:t>ykonawcy</w:t>
      </w:r>
      <w:r w:rsidR="00CD2508">
        <w:rPr>
          <w:rFonts w:ascii="Arial" w:hAnsi="Arial" w:cs="Arial"/>
          <w:sz w:val="24"/>
          <w:szCs w:val="24"/>
        </w:rPr>
        <w:t xml:space="preserve"> </w:t>
      </w:r>
      <w:r w:rsidR="00CD2508" w:rsidRPr="00A01199">
        <w:rPr>
          <w:rFonts w:ascii="Arial" w:hAnsi="Arial" w:cs="Arial"/>
          <w:sz w:val="24"/>
          <w:szCs w:val="24"/>
        </w:rPr>
        <w:t>lub wszczęto postępowanie egzekucyjne przeciwko Wykonawcy</w:t>
      </w:r>
      <w:r w:rsidRPr="00A01199">
        <w:rPr>
          <w:rFonts w:ascii="Arial" w:hAnsi="Arial" w:cs="Arial"/>
          <w:sz w:val="24"/>
          <w:szCs w:val="24"/>
        </w:rPr>
        <w:t xml:space="preserve">. </w:t>
      </w:r>
      <w:r w:rsidRPr="00003592">
        <w:rPr>
          <w:rFonts w:ascii="Arial" w:hAnsi="Arial" w:cs="Arial"/>
          <w:sz w:val="24"/>
          <w:szCs w:val="24"/>
        </w:rPr>
        <w:t xml:space="preserve">Termin odstąpienia liczony jest od daty powzięcia informacji stanowiącej podstawę odstąpienia. </w:t>
      </w:r>
    </w:p>
    <w:p w14:paraId="54621739" w14:textId="77777777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 xml:space="preserve">4) łączna wysokość kar umownych w okresie obowiązywania umowy przekroczy wartość o której mowa w § 6 ust. 2. Termin odstąpienia liczony jest od dnia następnego po dniu, w którym nastąpiło przekroczenie kary umownej o wartość, o której mowa w § 6 ust. 2. </w:t>
      </w:r>
    </w:p>
    <w:p w14:paraId="5221D533" w14:textId="6A8652FF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>2. Z</w:t>
      </w:r>
      <w:r w:rsidR="00003592">
        <w:rPr>
          <w:rFonts w:ascii="Arial" w:hAnsi="Arial" w:cs="Arial"/>
          <w:sz w:val="24"/>
          <w:szCs w:val="24"/>
        </w:rPr>
        <w:t>amawiający</w:t>
      </w:r>
      <w:r w:rsidRPr="00003592">
        <w:rPr>
          <w:rFonts w:ascii="Arial" w:hAnsi="Arial" w:cs="Arial"/>
          <w:sz w:val="24"/>
          <w:szCs w:val="24"/>
        </w:rPr>
        <w:t xml:space="preserve"> może odstąpić od umowy: </w:t>
      </w:r>
    </w:p>
    <w:p w14:paraId="76FCEA27" w14:textId="77777777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 xml:space="preserve">1) jeżeli zachodzi co najmniej jedna z następujących okoliczności: </w:t>
      </w:r>
    </w:p>
    <w:p w14:paraId="5FAFD832" w14:textId="77777777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 xml:space="preserve">a) dokonano zmiany umowy z naruszeniem art. 454 ustawy </w:t>
      </w:r>
      <w:proofErr w:type="spellStart"/>
      <w:r w:rsidRPr="00003592">
        <w:rPr>
          <w:rFonts w:ascii="Arial" w:hAnsi="Arial" w:cs="Arial"/>
          <w:sz w:val="24"/>
          <w:szCs w:val="24"/>
        </w:rPr>
        <w:t>Pzp</w:t>
      </w:r>
      <w:proofErr w:type="spellEnd"/>
      <w:r w:rsidRPr="00003592">
        <w:rPr>
          <w:rFonts w:ascii="Arial" w:hAnsi="Arial" w:cs="Arial"/>
          <w:sz w:val="24"/>
          <w:szCs w:val="24"/>
        </w:rPr>
        <w:t xml:space="preserve">, </w:t>
      </w:r>
    </w:p>
    <w:p w14:paraId="7805E415" w14:textId="0C47787D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 xml:space="preserve">b) </w:t>
      </w:r>
      <w:r w:rsidR="00003592">
        <w:rPr>
          <w:rFonts w:ascii="Arial" w:hAnsi="Arial" w:cs="Arial"/>
          <w:sz w:val="24"/>
          <w:szCs w:val="24"/>
        </w:rPr>
        <w:t xml:space="preserve">Wykonawca </w:t>
      </w:r>
      <w:r w:rsidRPr="00003592">
        <w:rPr>
          <w:rFonts w:ascii="Arial" w:hAnsi="Arial" w:cs="Arial"/>
          <w:sz w:val="24"/>
          <w:szCs w:val="24"/>
        </w:rPr>
        <w:t xml:space="preserve">w chwili zawarcia umowy podlegał wykluczeniu na podstawie art. 108 ustawy </w:t>
      </w:r>
      <w:proofErr w:type="spellStart"/>
      <w:r w:rsidRPr="00003592">
        <w:rPr>
          <w:rFonts w:ascii="Arial" w:hAnsi="Arial" w:cs="Arial"/>
          <w:sz w:val="24"/>
          <w:szCs w:val="24"/>
        </w:rPr>
        <w:t>Pzp</w:t>
      </w:r>
      <w:proofErr w:type="spellEnd"/>
      <w:r w:rsidRPr="00003592">
        <w:rPr>
          <w:rFonts w:ascii="Arial" w:hAnsi="Arial" w:cs="Arial"/>
          <w:sz w:val="24"/>
          <w:szCs w:val="24"/>
        </w:rPr>
        <w:t xml:space="preserve">, </w:t>
      </w:r>
    </w:p>
    <w:p w14:paraId="150BE561" w14:textId="4505D3F8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</w:t>
      </w:r>
      <w:r w:rsidR="00003592">
        <w:rPr>
          <w:rFonts w:ascii="Arial" w:hAnsi="Arial" w:cs="Arial"/>
          <w:sz w:val="24"/>
          <w:szCs w:val="24"/>
        </w:rPr>
        <w:t>amawiający</w:t>
      </w:r>
      <w:r w:rsidRPr="00003592">
        <w:rPr>
          <w:rFonts w:ascii="Arial" w:hAnsi="Arial" w:cs="Arial"/>
          <w:sz w:val="24"/>
          <w:szCs w:val="24"/>
        </w:rPr>
        <w:t xml:space="preserve"> udzielił zamówienia z naruszeniem prawa Unii Europejskiej. </w:t>
      </w:r>
    </w:p>
    <w:p w14:paraId="046B7583" w14:textId="52CEA28D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>3. W przypadku, o którym mowa w ust. 2 pkt 1 lit. a, Z</w:t>
      </w:r>
      <w:r w:rsidR="00003592">
        <w:rPr>
          <w:rFonts w:ascii="Arial" w:hAnsi="Arial" w:cs="Arial"/>
          <w:sz w:val="24"/>
          <w:szCs w:val="24"/>
        </w:rPr>
        <w:t>amawiający</w:t>
      </w:r>
      <w:r w:rsidRPr="00003592">
        <w:rPr>
          <w:rFonts w:ascii="Arial" w:hAnsi="Arial" w:cs="Arial"/>
          <w:sz w:val="24"/>
          <w:szCs w:val="24"/>
        </w:rPr>
        <w:t xml:space="preserve"> odstępuje od umowy w części, której zmiana dotyczy. </w:t>
      </w:r>
    </w:p>
    <w:p w14:paraId="2987C9B4" w14:textId="4D6BEFE9" w:rsidR="00A024ED" w:rsidRPr="00003592" w:rsidRDefault="00A024ED" w:rsidP="00A024ED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>4. W przypadkach, o których mowa w ust. 1 pkt. 1 i ust. 2, W</w:t>
      </w:r>
      <w:r w:rsidR="00003592">
        <w:rPr>
          <w:rFonts w:ascii="Arial" w:hAnsi="Arial" w:cs="Arial"/>
          <w:sz w:val="24"/>
          <w:szCs w:val="24"/>
        </w:rPr>
        <w:t>ykonawca</w:t>
      </w:r>
      <w:r w:rsidRPr="00003592">
        <w:rPr>
          <w:rFonts w:ascii="Arial" w:hAnsi="Arial" w:cs="Arial"/>
          <w:sz w:val="24"/>
          <w:szCs w:val="24"/>
        </w:rPr>
        <w:t xml:space="preserve"> może żądać wyłącznie wynagrodzenia należnego z tytułu wykonania części umowy. </w:t>
      </w:r>
    </w:p>
    <w:p w14:paraId="32D2ED43" w14:textId="04DEA792" w:rsidR="00A024ED" w:rsidRPr="00003592" w:rsidRDefault="00A024ED" w:rsidP="00225EF0">
      <w:pPr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sz w:val="24"/>
          <w:szCs w:val="24"/>
        </w:rPr>
        <w:t xml:space="preserve">5. Oświadczenie, o odstąpieniu od umowy Strona jest zobowiązana złożyć drugiej stronie w formie pisemnej pod rygorem nieważności. </w:t>
      </w:r>
    </w:p>
    <w:p w14:paraId="60E50079" w14:textId="40DF8D38" w:rsidR="00A024ED" w:rsidRPr="00003592" w:rsidRDefault="00A024ED" w:rsidP="00003592">
      <w:pPr>
        <w:jc w:val="center"/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b/>
          <w:bCs/>
          <w:sz w:val="24"/>
          <w:szCs w:val="24"/>
        </w:rPr>
        <w:t>§ 8</w:t>
      </w:r>
    </w:p>
    <w:p w14:paraId="4C5019B1" w14:textId="5B39736F" w:rsidR="00A024ED" w:rsidRPr="00003592" w:rsidRDefault="00A024ED" w:rsidP="00003592">
      <w:pPr>
        <w:jc w:val="center"/>
        <w:rPr>
          <w:rFonts w:ascii="Arial" w:hAnsi="Arial" w:cs="Arial"/>
          <w:sz w:val="24"/>
          <w:szCs w:val="24"/>
        </w:rPr>
      </w:pPr>
      <w:r w:rsidRPr="00003592">
        <w:rPr>
          <w:rFonts w:ascii="Arial" w:hAnsi="Arial" w:cs="Arial"/>
          <w:b/>
          <w:bCs/>
          <w:sz w:val="24"/>
          <w:szCs w:val="24"/>
        </w:rPr>
        <w:t>INNE POSTANOWIENIA</w:t>
      </w:r>
    </w:p>
    <w:p w14:paraId="37F67F2E" w14:textId="771582BF" w:rsidR="00A024ED" w:rsidRPr="00544867" w:rsidRDefault="00A024ED" w:rsidP="00A024ED">
      <w:pPr>
        <w:rPr>
          <w:rFonts w:ascii="Arial" w:hAnsi="Arial" w:cs="Arial"/>
          <w:sz w:val="24"/>
          <w:szCs w:val="24"/>
        </w:rPr>
      </w:pPr>
      <w:r w:rsidRPr="00544867">
        <w:rPr>
          <w:rFonts w:ascii="Arial" w:hAnsi="Arial" w:cs="Arial"/>
          <w:sz w:val="24"/>
          <w:szCs w:val="24"/>
        </w:rPr>
        <w:t>1. Z</w:t>
      </w:r>
      <w:r w:rsidR="00544867">
        <w:rPr>
          <w:rFonts w:ascii="Arial" w:hAnsi="Arial" w:cs="Arial"/>
          <w:sz w:val="24"/>
          <w:szCs w:val="24"/>
        </w:rPr>
        <w:t>amawiający</w:t>
      </w:r>
      <w:r w:rsidRPr="00544867">
        <w:rPr>
          <w:rFonts w:ascii="Arial" w:hAnsi="Arial" w:cs="Arial"/>
          <w:sz w:val="24"/>
          <w:szCs w:val="24"/>
        </w:rPr>
        <w:t xml:space="preserve"> dopuszcza możliwość zmiany poszczególnych rzeczy objętych przedmiotem umowy na inne (tożsame), lub zmiany producenta asortymentu (dystrybutora) określonego w umowie, jeżeli zmiana jest konieczna z uwagi na brak lub wycofanie tej rzeczy z produkcji z zastrzeżeniem, że parametry techniczne, eksploatacyjne i użytkowe będą takie same lub lepsze, a cena wskazana w umowie nie ulegnie zwiększeniu – na wniosek W</w:t>
      </w:r>
      <w:r w:rsidR="00544867">
        <w:rPr>
          <w:rFonts w:ascii="Arial" w:hAnsi="Arial" w:cs="Arial"/>
          <w:sz w:val="24"/>
          <w:szCs w:val="24"/>
        </w:rPr>
        <w:t>ykonawcy</w:t>
      </w:r>
      <w:r w:rsidRPr="00544867">
        <w:rPr>
          <w:rFonts w:ascii="Arial" w:hAnsi="Arial" w:cs="Arial"/>
          <w:sz w:val="24"/>
          <w:szCs w:val="24"/>
        </w:rPr>
        <w:t xml:space="preserve">. </w:t>
      </w:r>
    </w:p>
    <w:p w14:paraId="0679E66D" w14:textId="327F628B" w:rsidR="00A024ED" w:rsidRPr="00544867" w:rsidRDefault="00A024ED" w:rsidP="00A024ED">
      <w:pPr>
        <w:rPr>
          <w:rFonts w:ascii="Arial" w:hAnsi="Arial" w:cs="Arial"/>
          <w:sz w:val="24"/>
          <w:szCs w:val="24"/>
        </w:rPr>
      </w:pPr>
      <w:r w:rsidRPr="00544867">
        <w:rPr>
          <w:rFonts w:ascii="Arial" w:hAnsi="Arial" w:cs="Arial"/>
          <w:sz w:val="24"/>
          <w:szCs w:val="24"/>
        </w:rPr>
        <w:t>2. Z</w:t>
      </w:r>
      <w:r w:rsidR="00544867">
        <w:rPr>
          <w:rFonts w:ascii="Arial" w:hAnsi="Arial" w:cs="Arial"/>
          <w:sz w:val="24"/>
          <w:szCs w:val="24"/>
        </w:rPr>
        <w:t>amawiający</w:t>
      </w:r>
      <w:r w:rsidRPr="00544867">
        <w:rPr>
          <w:rFonts w:ascii="Arial" w:hAnsi="Arial" w:cs="Arial"/>
          <w:sz w:val="24"/>
          <w:szCs w:val="24"/>
        </w:rPr>
        <w:t xml:space="preserve"> dopuszcza możliwość zmiany umowy w sytuacji, gdy nowy W</w:t>
      </w:r>
      <w:r w:rsidR="00544867">
        <w:rPr>
          <w:rFonts w:ascii="Arial" w:hAnsi="Arial" w:cs="Arial"/>
          <w:sz w:val="24"/>
          <w:szCs w:val="24"/>
        </w:rPr>
        <w:t>ykonawca</w:t>
      </w:r>
      <w:r w:rsidRPr="00544867">
        <w:rPr>
          <w:rFonts w:ascii="Arial" w:hAnsi="Arial" w:cs="Arial"/>
          <w:sz w:val="24"/>
          <w:szCs w:val="24"/>
        </w:rPr>
        <w:t xml:space="preserve"> ma zastąpić dotychczasowego W</w:t>
      </w:r>
      <w:r w:rsidR="00544867">
        <w:rPr>
          <w:rFonts w:ascii="Arial" w:hAnsi="Arial" w:cs="Arial"/>
          <w:sz w:val="24"/>
          <w:szCs w:val="24"/>
        </w:rPr>
        <w:t>ykonawcę</w:t>
      </w:r>
      <w:r w:rsidRPr="00544867">
        <w:rPr>
          <w:rFonts w:ascii="Arial" w:hAnsi="Arial" w:cs="Arial"/>
          <w:sz w:val="24"/>
          <w:szCs w:val="24"/>
        </w:rPr>
        <w:t xml:space="preserve"> w wyniku sukcesji, wstępując w prawa i obowiązki W</w:t>
      </w:r>
      <w:r w:rsidR="00544867">
        <w:rPr>
          <w:rFonts w:ascii="Arial" w:hAnsi="Arial" w:cs="Arial"/>
          <w:sz w:val="24"/>
          <w:szCs w:val="24"/>
        </w:rPr>
        <w:t>ykonawcy</w:t>
      </w:r>
      <w:r w:rsidRPr="00544867">
        <w:rPr>
          <w:rFonts w:ascii="Arial" w:hAnsi="Arial" w:cs="Arial"/>
          <w:sz w:val="24"/>
          <w:szCs w:val="24"/>
        </w:rPr>
        <w:t>, w następstwie przejęcia, połączenia, podziału, przekształcenia, upadłości, restrukturyzacji, dziedziczenia lub nabycia dotychczasowego wykonawcy lub jego przedsiębiorstwa, o ile nowy W</w:t>
      </w:r>
      <w:r w:rsidR="00544867">
        <w:rPr>
          <w:rFonts w:ascii="Arial" w:hAnsi="Arial" w:cs="Arial"/>
          <w:sz w:val="24"/>
          <w:szCs w:val="24"/>
        </w:rPr>
        <w:t xml:space="preserve">ykonawca </w:t>
      </w:r>
      <w:r w:rsidRPr="00544867">
        <w:rPr>
          <w:rFonts w:ascii="Arial" w:hAnsi="Arial" w:cs="Arial"/>
          <w:sz w:val="24"/>
          <w:szCs w:val="24"/>
        </w:rPr>
        <w:t xml:space="preserve">spełnia warunki udziału w postępowaniu, nie zachodzą wobec niego podstawy wykluczenia oraz nie pociąga to za sobą innych istotnych zmian umowy, a także nie ma na celu uniknięcia stosowania przepisów ustawy </w:t>
      </w:r>
      <w:proofErr w:type="spellStart"/>
      <w:r w:rsidRPr="00544867">
        <w:rPr>
          <w:rFonts w:ascii="Arial" w:hAnsi="Arial" w:cs="Arial"/>
          <w:sz w:val="24"/>
          <w:szCs w:val="24"/>
        </w:rPr>
        <w:t>Pzp</w:t>
      </w:r>
      <w:proofErr w:type="spellEnd"/>
      <w:r w:rsidRPr="00544867">
        <w:rPr>
          <w:rFonts w:ascii="Arial" w:hAnsi="Arial" w:cs="Arial"/>
          <w:sz w:val="24"/>
          <w:szCs w:val="24"/>
        </w:rPr>
        <w:t xml:space="preserve">. </w:t>
      </w:r>
    </w:p>
    <w:p w14:paraId="0DC8D2F3" w14:textId="19C171B5" w:rsidR="00A024ED" w:rsidRPr="00544867" w:rsidRDefault="00544867" w:rsidP="00A024ED">
      <w:pPr>
        <w:rPr>
          <w:rFonts w:ascii="Arial" w:hAnsi="Arial" w:cs="Arial"/>
          <w:sz w:val="24"/>
          <w:szCs w:val="24"/>
        </w:rPr>
      </w:pPr>
      <w:r w:rsidRPr="00544867">
        <w:rPr>
          <w:rFonts w:ascii="Arial" w:hAnsi="Arial" w:cs="Arial"/>
          <w:sz w:val="24"/>
          <w:szCs w:val="24"/>
        </w:rPr>
        <w:t>3</w:t>
      </w:r>
      <w:r w:rsidR="00A024ED" w:rsidRPr="00544867">
        <w:rPr>
          <w:rFonts w:ascii="Arial" w:hAnsi="Arial" w:cs="Arial"/>
          <w:sz w:val="24"/>
          <w:szCs w:val="24"/>
        </w:rPr>
        <w:t>. Zgodnie z art. 15r. ustawy z 2 marca 2020 r. o szczególnych rozwiązaniach związanych z zapobieganiem, przeciwdziałaniem i zwalczaniem COVID-19, innych chorób zakaźnych oraz wywołanych nimi sytuacji kryzysowych W</w:t>
      </w:r>
      <w:r>
        <w:rPr>
          <w:rFonts w:ascii="Arial" w:hAnsi="Arial" w:cs="Arial"/>
          <w:sz w:val="24"/>
          <w:szCs w:val="24"/>
        </w:rPr>
        <w:t xml:space="preserve">ykonawca </w:t>
      </w:r>
      <w:r w:rsidR="00A024ED" w:rsidRPr="00544867">
        <w:rPr>
          <w:rFonts w:ascii="Arial" w:hAnsi="Arial" w:cs="Arial"/>
          <w:sz w:val="24"/>
          <w:szCs w:val="24"/>
        </w:rPr>
        <w:t>niezwłocznie poinformuje Z</w:t>
      </w:r>
      <w:r>
        <w:rPr>
          <w:rFonts w:ascii="Arial" w:hAnsi="Arial" w:cs="Arial"/>
          <w:sz w:val="24"/>
          <w:szCs w:val="24"/>
        </w:rPr>
        <w:t xml:space="preserve">amawiającego </w:t>
      </w:r>
      <w:r w:rsidR="00A024ED" w:rsidRPr="00544867">
        <w:rPr>
          <w:rFonts w:ascii="Arial" w:hAnsi="Arial" w:cs="Arial"/>
          <w:sz w:val="24"/>
          <w:szCs w:val="24"/>
        </w:rPr>
        <w:t>o wpływie okoliczności związanych z wystąpieniem COVID-19 na należyte wykonanie umowy załączając stosowne oświadczenia lub inne dokumenty, które potwierdzą stan faktyczny podany w informacji. Z</w:t>
      </w:r>
      <w:r>
        <w:rPr>
          <w:rFonts w:ascii="Arial" w:hAnsi="Arial" w:cs="Arial"/>
          <w:sz w:val="24"/>
          <w:szCs w:val="24"/>
        </w:rPr>
        <w:t>amawiaj</w:t>
      </w:r>
      <w:r w:rsidR="00193D3D">
        <w:rPr>
          <w:rFonts w:ascii="Arial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>cy</w:t>
      </w:r>
      <w:r w:rsidR="00A024ED" w:rsidRPr="00544867">
        <w:rPr>
          <w:rFonts w:ascii="Arial" w:hAnsi="Arial" w:cs="Arial"/>
          <w:sz w:val="24"/>
          <w:szCs w:val="24"/>
        </w:rPr>
        <w:t xml:space="preserve"> przekaże W</w:t>
      </w:r>
      <w:r w:rsidR="00193D3D">
        <w:rPr>
          <w:rFonts w:ascii="Arial" w:hAnsi="Arial" w:cs="Arial"/>
          <w:sz w:val="24"/>
          <w:szCs w:val="24"/>
        </w:rPr>
        <w:t>ykonawcy</w:t>
      </w:r>
      <w:r w:rsidR="00A024ED" w:rsidRPr="00544867">
        <w:rPr>
          <w:rFonts w:ascii="Arial" w:hAnsi="Arial" w:cs="Arial"/>
          <w:sz w:val="24"/>
          <w:szCs w:val="24"/>
        </w:rPr>
        <w:t xml:space="preserve"> swoje stanowisko wraz z uzasadnieniem w terminie 14 dni liczony</w:t>
      </w:r>
      <w:r w:rsidRPr="00544867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</w:t>
      </w:r>
      <w:r w:rsidR="00A024ED" w:rsidRPr="00544867">
        <w:rPr>
          <w:rFonts w:ascii="Arial" w:hAnsi="Arial" w:cs="Arial"/>
          <w:sz w:val="24"/>
          <w:szCs w:val="24"/>
        </w:rPr>
        <w:t>od dnia otrzymania oświadczenia lub dokumentów. Jeśli Z</w:t>
      </w:r>
      <w:r w:rsidR="00193D3D">
        <w:rPr>
          <w:rFonts w:ascii="Arial" w:hAnsi="Arial" w:cs="Arial"/>
          <w:sz w:val="24"/>
          <w:szCs w:val="24"/>
        </w:rPr>
        <w:t>amawiający</w:t>
      </w:r>
      <w:r w:rsidR="00A024ED" w:rsidRPr="00544867">
        <w:rPr>
          <w:rFonts w:ascii="Arial" w:hAnsi="Arial" w:cs="Arial"/>
          <w:sz w:val="24"/>
          <w:szCs w:val="24"/>
        </w:rPr>
        <w:t xml:space="preserve"> uzna, że takie okoliczności mogą wpłynąć lub wpływają na należyte wykonanie umowy w uzgodnieniu z W</w:t>
      </w:r>
      <w:r w:rsidR="00193D3D">
        <w:rPr>
          <w:rFonts w:ascii="Arial" w:hAnsi="Arial" w:cs="Arial"/>
          <w:sz w:val="24"/>
          <w:szCs w:val="24"/>
        </w:rPr>
        <w:t>ykonawcą</w:t>
      </w:r>
      <w:r w:rsidR="00A024ED" w:rsidRPr="00544867">
        <w:rPr>
          <w:rFonts w:ascii="Arial" w:hAnsi="Arial" w:cs="Arial"/>
          <w:sz w:val="24"/>
          <w:szCs w:val="24"/>
        </w:rPr>
        <w:t xml:space="preserve"> dokona zmiany umowy m.in. poprzez: zmianę terminu wykonania umowy lub jej części, lub czasowe zawieszenie wykonywania umowy lub jej części, zmianę sposobu wykonywania dostaw i odpowiadającą jej zmianę wynagrodzenia W</w:t>
      </w:r>
      <w:r w:rsidR="00193D3D">
        <w:rPr>
          <w:rFonts w:ascii="Arial" w:hAnsi="Arial" w:cs="Arial"/>
          <w:sz w:val="24"/>
          <w:szCs w:val="24"/>
        </w:rPr>
        <w:t>ykonawcy</w:t>
      </w:r>
      <w:r w:rsidR="00A024ED" w:rsidRPr="00544867">
        <w:rPr>
          <w:rFonts w:ascii="Arial" w:hAnsi="Arial" w:cs="Arial"/>
          <w:sz w:val="24"/>
          <w:szCs w:val="24"/>
        </w:rPr>
        <w:t xml:space="preserve"> - o ile wzrost wynagrodzenia spowodowany każdą kolejną zmianą nie przekroczy 50% wartości pierwotnej umowy. </w:t>
      </w:r>
    </w:p>
    <w:p w14:paraId="6C51692D" w14:textId="7E05208B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>5. W</w:t>
      </w:r>
      <w:r w:rsidR="00193D3D">
        <w:rPr>
          <w:rFonts w:ascii="Arial" w:hAnsi="Arial" w:cs="Arial"/>
          <w:sz w:val="24"/>
          <w:szCs w:val="24"/>
        </w:rPr>
        <w:t>ykonawca</w:t>
      </w:r>
      <w:r w:rsidRPr="00193D3D">
        <w:rPr>
          <w:rFonts w:ascii="Arial" w:hAnsi="Arial" w:cs="Arial"/>
          <w:sz w:val="24"/>
          <w:szCs w:val="24"/>
        </w:rPr>
        <w:t xml:space="preserve"> nie może bez uprzedniej pisemnej zgody Z</w:t>
      </w:r>
      <w:r w:rsidR="00193D3D">
        <w:rPr>
          <w:rFonts w:ascii="Arial" w:hAnsi="Arial" w:cs="Arial"/>
          <w:sz w:val="24"/>
          <w:szCs w:val="24"/>
        </w:rPr>
        <w:t xml:space="preserve">amawiającego </w:t>
      </w:r>
      <w:r w:rsidRPr="00193D3D">
        <w:rPr>
          <w:rFonts w:ascii="Arial" w:hAnsi="Arial" w:cs="Arial"/>
          <w:sz w:val="24"/>
          <w:szCs w:val="24"/>
        </w:rPr>
        <w:t xml:space="preserve">przenieść praw lub obowiązków wynikających z niniejszej Umowy na osobę trzecią. </w:t>
      </w:r>
    </w:p>
    <w:p w14:paraId="0A3CC655" w14:textId="77777777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 xml:space="preserve">6. W sprawach nieuregulowanych niniejszą umową mają zastosowanie w szczególności przepisy ustawy z dnia 23 kwietnia 1964 r. Kodeks cywilny. </w:t>
      </w:r>
    </w:p>
    <w:p w14:paraId="58915C68" w14:textId="4810E9E9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 xml:space="preserve">7. Do realizacji postanowień umowy ze strony </w:t>
      </w:r>
      <w:r w:rsidR="00193D3D">
        <w:rPr>
          <w:rFonts w:ascii="Arial" w:hAnsi="Arial" w:cs="Arial"/>
          <w:sz w:val="24"/>
          <w:szCs w:val="24"/>
        </w:rPr>
        <w:t xml:space="preserve">Zamawiającego </w:t>
      </w:r>
      <w:r w:rsidRPr="00193D3D">
        <w:rPr>
          <w:rFonts w:ascii="Arial" w:hAnsi="Arial" w:cs="Arial"/>
          <w:sz w:val="24"/>
          <w:szCs w:val="24"/>
        </w:rPr>
        <w:t xml:space="preserve">upoważnieni są: </w:t>
      </w:r>
    </w:p>
    <w:p w14:paraId="5B92DE17" w14:textId="06BED79C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>1)</w:t>
      </w:r>
      <w:r w:rsidR="00225EF0">
        <w:rPr>
          <w:rFonts w:ascii="Arial" w:hAnsi="Arial" w:cs="Arial"/>
          <w:sz w:val="24"/>
          <w:szCs w:val="24"/>
        </w:rPr>
        <w:t xml:space="preserve"> </w:t>
      </w:r>
      <w:r w:rsidR="00CD792C">
        <w:rPr>
          <w:rFonts w:ascii="Arial" w:hAnsi="Arial" w:cs="Arial"/>
          <w:sz w:val="24"/>
          <w:szCs w:val="24"/>
        </w:rPr>
        <w:t xml:space="preserve">Agnieszka </w:t>
      </w:r>
      <w:proofErr w:type="spellStart"/>
      <w:r w:rsidR="00CD792C">
        <w:rPr>
          <w:rFonts w:ascii="Arial" w:hAnsi="Arial" w:cs="Arial"/>
          <w:sz w:val="24"/>
          <w:szCs w:val="24"/>
        </w:rPr>
        <w:t>Siewiera</w:t>
      </w:r>
      <w:proofErr w:type="spellEnd"/>
      <w:r w:rsidR="00490F3E">
        <w:rPr>
          <w:rFonts w:ascii="Arial" w:hAnsi="Arial" w:cs="Arial"/>
          <w:sz w:val="24"/>
          <w:szCs w:val="24"/>
        </w:rPr>
        <w:t xml:space="preserve"> i Joanna </w:t>
      </w:r>
      <w:proofErr w:type="spellStart"/>
      <w:r w:rsidR="00490F3E">
        <w:rPr>
          <w:rFonts w:ascii="Arial" w:hAnsi="Arial" w:cs="Arial"/>
          <w:sz w:val="24"/>
          <w:szCs w:val="24"/>
        </w:rPr>
        <w:t>Siwiecka</w:t>
      </w:r>
      <w:proofErr w:type="spellEnd"/>
      <w:r w:rsidR="00CD792C">
        <w:rPr>
          <w:rFonts w:ascii="Arial" w:hAnsi="Arial" w:cs="Arial"/>
          <w:sz w:val="24"/>
          <w:szCs w:val="24"/>
        </w:rPr>
        <w:t xml:space="preserve"> tel. 94 348 07 60 a.siewiera@polanow.eu</w:t>
      </w:r>
      <w:r w:rsidR="00225EF0" w:rsidRPr="00225EF0">
        <w:rPr>
          <w:rFonts w:ascii="Arial" w:hAnsi="Arial" w:cs="Arial"/>
          <w:sz w:val="24"/>
          <w:szCs w:val="24"/>
        </w:rPr>
        <w:t xml:space="preserve"> </w:t>
      </w:r>
      <w:r w:rsidR="00225EF0">
        <w:rPr>
          <w:rFonts w:ascii="Arial" w:hAnsi="Arial" w:cs="Arial"/>
          <w:sz w:val="24"/>
          <w:szCs w:val="24"/>
        </w:rPr>
        <w:t xml:space="preserve"> </w:t>
      </w:r>
      <w:r w:rsidR="00CD792C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="00490F3E" w:rsidRPr="00490F3E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j.siwiecka@polanow.eu</w:t>
        </w:r>
      </w:hyperlink>
      <w:r w:rsidR="00490F3E" w:rsidRPr="00490F3E">
        <w:rPr>
          <w:rFonts w:ascii="Arial" w:hAnsi="Arial" w:cs="Arial"/>
          <w:sz w:val="24"/>
          <w:szCs w:val="24"/>
        </w:rPr>
        <w:t xml:space="preserve"> </w:t>
      </w:r>
    </w:p>
    <w:p w14:paraId="55FC061B" w14:textId="739F8FF4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>8. Do realizacji postanowień umowy ze strony W</w:t>
      </w:r>
      <w:r w:rsidR="00193D3D">
        <w:rPr>
          <w:rFonts w:ascii="Arial" w:hAnsi="Arial" w:cs="Arial"/>
          <w:sz w:val="24"/>
          <w:szCs w:val="24"/>
        </w:rPr>
        <w:t xml:space="preserve">ykonawcy </w:t>
      </w:r>
      <w:r w:rsidRPr="00193D3D">
        <w:rPr>
          <w:rFonts w:ascii="Arial" w:hAnsi="Arial" w:cs="Arial"/>
          <w:sz w:val="24"/>
          <w:szCs w:val="24"/>
        </w:rPr>
        <w:t xml:space="preserve">upoważnieni są: </w:t>
      </w:r>
    </w:p>
    <w:p w14:paraId="40831466" w14:textId="69568E08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 xml:space="preserve">1) ………………………  </w:t>
      </w:r>
    </w:p>
    <w:p w14:paraId="7FB257AE" w14:textId="64FDFA01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 xml:space="preserve">2) ……………………… </w:t>
      </w:r>
    </w:p>
    <w:p w14:paraId="1AAE4031" w14:textId="192B8E6D" w:rsidR="00225EF0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 xml:space="preserve">9. Wszelkie zmiany niniejszej umowy wymagają formy pisemnej pod rygorem nieważności. </w:t>
      </w:r>
    </w:p>
    <w:p w14:paraId="1AE36FF3" w14:textId="2F629915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  <w:r w:rsidRPr="00193D3D">
        <w:rPr>
          <w:rFonts w:ascii="Arial" w:hAnsi="Arial" w:cs="Arial"/>
          <w:sz w:val="24"/>
          <w:szCs w:val="24"/>
        </w:rPr>
        <w:t xml:space="preserve">10. Spory wynikłe w trakcie realizacji umowy rozstrzygać będzie sąd powszechny właściwy dla siedziby </w:t>
      </w:r>
      <w:r w:rsidR="00193D3D">
        <w:rPr>
          <w:rFonts w:ascii="Arial" w:hAnsi="Arial" w:cs="Arial"/>
          <w:sz w:val="24"/>
          <w:szCs w:val="24"/>
        </w:rPr>
        <w:t>Zamawiającego</w:t>
      </w:r>
      <w:r w:rsidRPr="00193D3D">
        <w:rPr>
          <w:rFonts w:ascii="Arial" w:hAnsi="Arial" w:cs="Arial"/>
          <w:sz w:val="24"/>
          <w:szCs w:val="24"/>
        </w:rPr>
        <w:t xml:space="preserve"> </w:t>
      </w:r>
    </w:p>
    <w:p w14:paraId="224A6CDC" w14:textId="484393DC" w:rsidR="00A024ED" w:rsidRPr="00193D3D" w:rsidRDefault="00490F3E" w:rsidP="00A024E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Umowę sporządzono w trzech</w:t>
      </w:r>
      <w:r w:rsidR="00A024ED" w:rsidRPr="00193D3D">
        <w:rPr>
          <w:rFonts w:ascii="Arial" w:hAnsi="Arial" w:cs="Arial"/>
          <w:sz w:val="24"/>
          <w:szCs w:val="24"/>
        </w:rPr>
        <w:t xml:space="preserve"> jednobrzmiących egzemplarzach, po </w:t>
      </w:r>
      <w:r>
        <w:rPr>
          <w:rFonts w:ascii="Arial" w:hAnsi="Arial" w:cs="Arial"/>
          <w:sz w:val="24"/>
          <w:szCs w:val="24"/>
        </w:rPr>
        <w:t>dwa</w:t>
      </w:r>
      <w:r w:rsidR="00A024ED" w:rsidRPr="00193D3D">
        <w:rPr>
          <w:rFonts w:ascii="Arial" w:hAnsi="Arial" w:cs="Arial"/>
          <w:sz w:val="24"/>
          <w:szCs w:val="24"/>
        </w:rPr>
        <w:t xml:space="preserve"> dla </w:t>
      </w:r>
      <w:r>
        <w:rPr>
          <w:rFonts w:ascii="Arial" w:hAnsi="Arial" w:cs="Arial"/>
          <w:sz w:val="24"/>
          <w:szCs w:val="24"/>
        </w:rPr>
        <w:t xml:space="preserve">Zamawiającego, jeden </w:t>
      </w:r>
      <w:r w:rsidR="00A024ED" w:rsidRPr="00193D3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dla Wykonawcy. </w:t>
      </w:r>
    </w:p>
    <w:p w14:paraId="1C3EF483" w14:textId="77777777" w:rsidR="00A024ED" w:rsidRPr="00193D3D" w:rsidRDefault="00A024ED" w:rsidP="00A024ED">
      <w:pPr>
        <w:rPr>
          <w:rFonts w:ascii="Arial" w:hAnsi="Arial" w:cs="Arial"/>
          <w:sz w:val="24"/>
          <w:szCs w:val="24"/>
        </w:rPr>
      </w:pPr>
    </w:p>
    <w:tbl>
      <w:tblPr>
        <w:tblW w:w="9774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7"/>
        <w:gridCol w:w="6347"/>
      </w:tblGrid>
      <w:tr w:rsidR="00A024ED" w:rsidRPr="00193D3D" w14:paraId="60C5B2EE" w14:textId="77777777" w:rsidTr="00193D3D">
        <w:trPr>
          <w:trHeight w:val="557"/>
        </w:trPr>
        <w:tc>
          <w:tcPr>
            <w:tcW w:w="34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6370F18" w14:textId="7497803C" w:rsidR="00A024ED" w:rsidRPr="00193D3D" w:rsidRDefault="00A024ED" w:rsidP="00193D3D">
            <w:pPr>
              <w:ind w:firstLine="449"/>
              <w:rPr>
                <w:rFonts w:ascii="Arial" w:hAnsi="Arial" w:cs="Arial"/>
                <w:sz w:val="24"/>
                <w:szCs w:val="24"/>
              </w:rPr>
            </w:pPr>
            <w:r w:rsidRPr="00193D3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WYKONAWCA </w:t>
            </w:r>
          </w:p>
          <w:p w14:paraId="794AECD3" w14:textId="77777777" w:rsidR="00A024ED" w:rsidRPr="00193D3D" w:rsidRDefault="00A024ED" w:rsidP="00A024ED">
            <w:pPr>
              <w:rPr>
                <w:rFonts w:ascii="Arial" w:hAnsi="Arial" w:cs="Arial"/>
                <w:sz w:val="24"/>
                <w:szCs w:val="24"/>
              </w:rPr>
            </w:pPr>
            <w:r w:rsidRPr="00193D3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………………………….. </w:t>
            </w:r>
          </w:p>
        </w:tc>
        <w:tc>
          <w:tcPr>
            <w:tcW w:w="634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A6C4413" w14:textId="77777777" w:rsidR="00A024ED" w:rsidRPr="00193D3D" w:rsidRDefault="00A024ED" w:rsidP="00193D3D">
            <w:pPr>
              <w:ind w:left="1565" w:firstLine="99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3D3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ZAMAWIAJĄCY </w:t>
            </w:r>
          </w:p>
          <w:p w14:paraId="367C7C9F" w14:textId="77777777" w:rsidR="00A024ED" w:rsidRPr="00193D3D" w:rsidRDefault="00A024ED" w:rsidP="00193D3D">
            <w:pPr>
              <w:ind w:left="1707"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3D3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………………………….. </w:t>
            </w:r>
          </w:p>
        </w:tc>
      </w:tr>
      <w:tr w:rsidR="00193D3D" w:rsidRPr="00193D3D" w14:paraId="12B46141" w14:textId="77777777" w:rsidTr="00193D3D">
        <w:trPr>
          <w:trHeight w:val="557"/>
        </w:trPr>
        <w:tc>
          <w:tcPr>
            <w:tcW w:w="34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D8C4B46" w14:textId="77777777" w:rsidR="00193D3D" w:rsidRPr="00193D3D" w:rsidRDefault="00193D3D" w:rsidP="00A0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34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A3086E8" w14:textId="77777777" w:rsidR="00193D3D" w:rsidRPr="00193D3D" w:rsidRDefault="00193D3D" w:rsidP="00A024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436D8AB" w14:textId="77777777" w:rsidR="008F5DA2" w:rsidRDefault="008F5DA2"/>
    <w:sectPr w:rsidR="008F5DA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CDA09" w14:textId="77777777" w:rsidR="00AA55ED" w:rsidRDefault="00AA55ED" w:rsidP="00D621D4">
      <w:pPr>
        <w:spacing w:after="0" w:line="240" w:lineRule="auto"/>
      </w:pPr>
      <w:r>
        <w:separator/>
      </w:r>
    </w:p>
  </w:endnote>
  <w:endnote w:type="continuationSeparator" w:id="0">
    <w:p w14:paraId="16A85169" w14:textId="77777777" w:rsidR="00AA55ED" w:rsidRDefault="00AA55ED" w:rsidP="00D62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ttawa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C3FD3" w14:textId="77777777" w:rsidR="00AA55ED" w:rsidRDefault="00AA55ED" w:rsidP="00D621D4">
      <w:pPr>
        <w:spacing w:after="0" w:line="240" w:lineRule="auto"/>
      </w:pPr>
      <w:r>
        <w:separator/>
      </w:r>
    </w:p>
  </w:footnote>
  <w:footnote w:type="continuationSeparator" w:id="0">
    <w:p w14:paraId="3F7C5384" w14:textId="77777777" w:rsidR="00AA55ED" w:rsidRDefault="00AA55ED" w:rsidP="00D62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E8219" w14:textId="575C9884" w:rsidR="002D1C02" w:rsidRDefault="002D1C02" w:rsidP="002D1C02">
    <w:pPr>
      <w:pStyle w:val="Nagwek"/>
      <w:tabs>
        <w:tab w:val="clear" w:pos="4536"/>
        <w:tab w:val="clear" w:pos="9072"/>
        <w:tab w:val="left" w:pos="3720"/>
      </w:tabs>
    </w:pPr>
    <w:r>
      <w:tab/>
    </w:r>
    <w:r w:rsidR="005C4E38">
      <w:rPr>
        <w:noProof/>
        <w:lang w:eastAsia="pl-PL"/>
      </w:rPr>
      <w:drawing>
        <wp:inline distT="0" distB="0" distL="0" distR="0" wp14:anchorId="046EBBFA" wp14:editId="2A4CF3C4">
          <wp:extent cx="5400675" cy="131430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98" cy="13212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2D1C02">
      <w:rPr>
        <w:rFonts w:ascii="Calibri" w:eastAsia="SimSun" w:hAnsi="Calibri" w:cs="Calibri"/>
        <w:lang w:eastAsia="zh-CN"/>
      </w:rPr>
      <w:t xml:space="preserve">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B5EB8B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6610E54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color w:val="auto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7"/>
    <w:multiLevelType w:val="multilevel"/>
    <w:tmpl w:val="FBB858F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upperLetter"/>
      <w:lvlText w:val="%2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8"/>
    <w:multiLevelType w:val="multilevel"/>
    <w:tmpl w:val="ACF48E2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color w:val="auto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9"/>
    <w:multiLevelType w:val="multilevel"/>
    <w:tmpl w:val="EF4A7898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Cs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B"/>
    <w:multiLevelType w:val="multilevel"/>
    <w:tmpl w:val="B4FA5D70"/>
    <w:name w:val="WW8Num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C"/>
    <w:multiLevelType w:val="multilevel"/>
    <w:tmpl w:val="26AABC42"/>
    <w:name w:val="WW8Num1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0D"/>
    <w:multiLevelType w:val="multilevel"/>
    <w:tmpl w:val="4740CC0A"/>
    <w:name w:val="WW8Num14"/>
    <w:lvl w:ilvl="0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>
      <w:numFmt w:val="decimal"/>
      <w:lvlText w:val="%2"/>
      <w:lvlJc w:val="left"/>
      <w:pPr>
        <w:tabs>
          <w:tab w:val="num" w:pos="66"/>
        </w:tabs>
        <w:ind w:left="66" w:firstLine="0"/>
      </w:pPr>
    </w:lvl>
    <w:lvl w:ilvl="2">
      <w:numFmt w:val="decimal"/>
      <w:lvlText w:val="%3"/>
      <w:lvlJc w:val="left"/>
      <w:pPr>
        <w:tabs>
          <w:tab w:val="num" w:pos="66"/>
        </w:tabs>
        <w:ind w:left="66" w:firstLine="0"/>
      </w:pPr>
    </w:lvl>
    <w:lvl w:ilvl="3">
      <w:numFmt w:val="decimal"/>
      <w:lvlText w:val="%4"/>
      <w:lvlJc w:val="left"/>
      <w:pPr>
        <w:tabs>
          <w:tab w:val="num" w:pos="66"/>
        </w:tabs>
        <w:ind w:left="66" w:firstLine="0"/>
      </w:pPr>
    </w:lvl>
    <w:lvl w:ilvl="4">
      <w:numFmt w:val="decimal"/>
      <w:lvlText w:val="%5"/>
      <w:lvlJc w:val="left"/>
      <w:pPr>
        <w:tabs>
          <w:tab w:val="num" w:pos="66"/>
        </w:tabs>
        <w:ind w:left="66" w:firstLine="0"/>
      </w:pPr>
    </w:lvl>
    <w:lvl w:ilvl="5">
      <w:numFmt w:val="decimal"/>
      <w:lvlText w:val="%6"/>
      <w:lvlJc w:val="left"/>
      <w:pPr>
        <w:tabs>
          <w:tab w:val="num" w:pos="66"/>
        </w:tabs>
        <w:ind w:left="66" w:firstLine="0"/>
      </w:pPr>
    </w:lvl>
    <w:lvl w:ilvl="6">
      <w:numFmt w:val="decimal"/>
      <w:lvlText w:val="%7"/>
      <w:lvlJc w:val="left"/>
      <w:pPr>
        <w:tabs>
          <w:tab w:val="num" w:pos="66"/>
        </w:tabs>
        <w:ind w:left="66" w:firstLine="0"/>
      </w:pPr>
    </w:lvl>
    <w:lvl w:ilvl="7">
      <w:numFmt w:val="decimal"/>
      <w:lvlText w:val="%8"/>
      <w:lvlJc w:val="left"/>
      <w:pPr>
        <w:tabs>
          <w:tab w:val="num" w:pos="66"/>
        </w:tabs>
        <w:ind w:left="66" w:firstLine="0"/>
      </w:pPr>
    </w:lvl>
    <w:lvl w:ilvl="8">
      <w:numFmt w:val="decimal"/>
      <w:lvlText w:val="%9"/>
      <w:lvlJc w:val="left"/>
      <w:pPr>
        <w:tabs>
          <w:tab w:val="num" w:pos="66"/>
        </w:tabs>
        <w:ind w:left="66" w:firstLine="0"/>
      </w:pPr>
    </w:lvl>
  </w:abstractNum>
  <w:abstractNum w:abstractNumId="10" w15:restartNumberingAfterBreak="0">
    <w:nsid w:val="0000000F"/>
    <w:multiLevelType w:val="multilevel"/>
    <w:tmpl w:val="56427C94"/>
    <w:name w:val="WW8Num16"/>
    <w:lvl w:ilvl="0">
      <w:start w:val="1"/>
      <w:numFmt w:val="decimal"/>
      <w:lvlText w:val="3.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Cs/>
        <w:color w:val="auto"/>
        <w:sz w:val="24"/>
        <w:szCs w:val="24"/>
      </w:rPr>
    </w:lvl>
    <w:lvl w:ilvl="1">
      <w:numFmt w:val="decimal"/>
      <w:lvlText w:val="%2"/>
      <w:lvlJc w:val="left"/>
      <w:pPr>
        <w:tabs>
          <w:tab w:val="num" w:pos="-218"/>
        </w:tabs>
        <w:ind w:left="-218" w:firstLine="0"/>
      </w:pPr>
    </w:lvl>
    <w:lvl w:ilvl="2">
      <w:numFmt w:val="decimal"/>
      <w:lvlText w:val="%3"/>
      <w:lvlJc w:val="left"/>
      <w:pPr>
        <w:tabs>
          <w:tab w:val="num" w:pos="-218"/>
        </w:tabs>
        <w:ind w:left="-218" w:firstLine="0"/>
      </w:pPr>
    </w:lvl>
    <w:lvl w:ilvl="3">
      <w:numFmt w:val="decimal"/>
      <w:lvlText w:val="%4"/>
      <w:lvlJc w:val="left"/>
      <w:pPr>
        <w:tabs>
          <w:tab w:val="num" w:pos="-218"/>
        </w:tabs>
        <w:ind w:left="-218" w:firstLine="0"/>
      </w:pPr>
    </w:lvl>
    <w:lvl w:ilvl="4">
      <w:numFmt w:val="decimal"/>
      <w:lvlText w:val="%5"/>
      <w:lvlJc w:val="left"/>
      <w:pPr>
        <w:tabs>
          <w:tab w:val="num" w:pos="-218"/>
        </w:tabs>
        <w:ind w:left="-218" w:firstLine="0"/>
      </w:pPr>
    </w:lvl>
    <w:lvl w:ilvl="5">
      <w:numFmt w:val="decimal"/>
      <w:lvlText w:val="%6"/>
      <w:lvlJc w:val="left"/>
      <w:pPr>
        <w:tabs>
          <w:tab w:val="num" w:pos="-218"/>
        </w:tabs>
        <w:ind w:left="-218" w:firstLine="0"/>
      </w:pPr>
    </w:lvl>
    <w:lvl w:ilvl="6">
      <w:numFmt w:val="decimal"/>
      <w:lvlText w:val="%7"/>
      <w:lvlJc w:val="left"/>
      <w:pPr>
        <w:tabs>
          <w:tab w:val="num" w:pos="-218"/>
        </w:tabs>
        <w:ind w:left="-218" w:firstLine="0"/>
      </w:pPr>
    </w:lvl>
    <w:lvl w:ilvl="7">
      <w:numFmt w:val="decimal"/>
      <w:lvlText w:val="%8"/>
      <w:lvlJc w:val="left"/>
      <w:pPr>
        <w:tabs>
          <w:tab w:val="num" w:pos="-218"/>
        </w:tabs>
        <w:ind w:left="-218" w:firstLine="0"/>
      </w:pPr>
    </w:lvl>
    <w:lvl w:ilvl="8">
      <w:numFmt w:val="decimal"/>
      <w:lvlText w:val="%9"/>
      <w:lvlJc w:val="left"/>
      <w:pPr>
        <w:tabs>
          <w:tab w:val="num" w:pos="-218"/>
        </w:tabs>
        <w:ind w:left="-218" w:firstLine="0"/>
      </w:pPr>
    </w:lvl>
  </w:abstractNum>
  <w:abstractNum w:abstractNumId="11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13.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2" w15:restartNumberingAfterBreak="0">
    <w:nsid w:val="00000014"/>
    <w:multiLevelType w:val="multilevel"/>
    <w:tmpl w:val="1BE8181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90" w:hanging="45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13" w15:restartNumberingAfterBreak="0">
    <w:nsid w:val="00000015"/>
    <w:multiLevelType w:val="singleLevel"/>
    <w:tmpl w:val="758A8D2E"/>
    <w:name w:val="WW8Num22"/>
    <w:lvl w:ilvl="0">
      <w:start w:val="1"/>
      <w:numFmt w:val="decimal"/>
      <w:lvlText w:val="%1."/>
      <w:lvlJc w:val="left"/>
      <w:pPr>
        <w:tabs>
          <w:tab w:val="num" w:pos="-283"/>
        </w:tabs>
        <w:ind w:left="644" w:hanging="360"/>
      </w:pPr>
      <w:rPr>
        <w:rFonts w:ascii="Arial" w:hAnsi="Arial" w:cs="Arial" w:hint="default"/>
        <w:sz w:val="24"/>
        <w:szCs w:val="22"/>
      </w:rPr>
    </w:lvl>
  </w:abstractNum>
  <w:abstractNum w:abstractNumId="14" w15:restartNumberingAfterBreak="0">
    <w:nsid w:val="00000016"/>
    <w:multiLevelType w:val="multilevel"/>
    <w:tmpl w:val="56E2B896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7"/>
    <w:multiLevelType w:val="singleLevel"/>
    <w:tmpl w:val="23BE783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2221" w:hanging="360"/>
      </w:pPr>
      <w:rPr>
        <w:b w:val="0"/>
        <w:bCs w:val="0"/>
        <w:color w:val="auto"/>
      </w:rPr>
    </w:lvl>
  </w:abstractNum>
  <w:abstractNum w:abstractNumId="16" w15:restartNumberingAfterBreak="0">
    <w:nsid w:val="0000001E"/>
    <w:multiLevelType w:val="multilevel"/>
    <w:tmpl w:val="C5583EF4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b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80" w:hanging="180"/>
      </w:pPr>
    </w:lvl>
  </w:abstractNum>
  <w:abstractNum w:abstractNumId="17" w15:restartNumberingAfterBreak="0">
    <w:nsid w:val="00000021"/>
    <w:multiLevelType w:val="multilevel"/>
    <w:tmpl w:val="D9A2DA1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22"/>
    <w:multiLevelType w:val="multilevel"/>
    <w:tmpl w:val="1668E182"/>
    <w:name w:val="WW8Num35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00000023"/>
    <w:multiLevelType w:val="multilevel"/>
    <w:tmpl w:val="BF9AF072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5"/>
    <w:multiLevelType w:val="multilevel"/>
    <w:tmpl w:val="155231F0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26"/>
    <w:multiLevelType w:val="multilevel"/>
    <w:tmpl w:val="630EB08C"/>
    <w:name w:val="WW8Num3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22" w15:restartNumberingAfterBreak="0">
    <w:nsid w:val="16393164"/>
    <w:multiLevelType w:val="multilevel"/>
    <w:tmpl w:val="2FF4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6F1441E"/>
    <w:multiLevelType w:val="multilevel"/>
    <w:tmpl w:val="EF64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387244"/>
    <w:multiLevelType w:val="hybridMultilevel"/>
    <w:tmpl w:val="DDB2817E"/>
    <w:lvl w:ilvl="0" w:tplc="B0204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909AE"/>
    <w:multiLevelType w:val="hybridMultilevel"/>
    <w:tmpl w:val="CC403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382698">
    <w:abstractNumId w:val="0"/>
  </w:num>
  <w:num w:numId="2" w16cid:durableId="1635332409">
    <w:abstractNumId w:val="22"/>
  </w:num>
  <w:num w:numId="3" w16cid:durableId="1460805751">
    <w:abstractNumId w:val="25"/>
  </w:num>
  <w:num w:numId="4" w16cid:durableId="1104618652">
    <w:abstractNumId w:val="23"/>
  </w:num>
  <w:num w:numId="5" w16cid:durableId="2101289024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4ED"/>
    <w:rsid w:val="00003592"/>
    <w:rsid w:val="00075C56"/>
    <w:rsid w:val="00090369"/>
    <w:rsid w:val="000D0C84"/>
    <w:rsid w:val="001269AF"/>
    <w:rsid w:val="00152600"/>
    <w:rsid w:val="00184388"/>
    <w:rsid w:val="00193D3D"/>
    <w:rsid w:val="001A10E3"/>
    <w:rsid w:val="001C7183"/>
    <w:rsid w:val="00225EF0"/>
    <w:rsid w:val="002D1C02"/>
    <w:rsid w:val="002D479C"/>
    <w:rsid w:val="002E52B9"/>
    <w:rsid w:val="00334A56"/>
    <w:rsid w:val="003E03D5"/>
    <w:rsid w:val="004012A7"/>
    <w:rsid w:val="0040597F"/>
    <w:rsid w:val="00453862"/>
    <w:rsid w:val="00484453"/>
    <w:rsid w:val="00490F3E"/>
    <w:rsid w:val="00544867"/>
    <w:rsid w:val="005864F5"/>
    <w:rsid w:val="005C4E38"/>
    <w:rsid w:val="005E3482"/>
    <w:rsid w:val="0063704E"/>
    <w:rsid w:val="006920D3"/>
    <w:rsid w:val="006926EA"/>
    <w:rsid w:val="00722CA2"/>
    <w:rsid w:val="0073485F"/>
    <w:rsid w:val="007425A0"/>
    <w:rsid w:val="008758A6"/>
    <w:rsid w:val="008F5DA2"/>
    <w:rsid w:val="009518BB"/>
    <w:rsid w:val="00991136"/>
    <w:rsid w:val="009A2817"/>
    <w:rsid w:val="009C60F3"/>
    <w:rsid w:val="00A01199"/>
    <w:rsid w:val="00A024ED"/>
    <w:rsid w:val="00A2576A"/>
    <w:rsid w:val="00A778C5"/>
    <w:rsid w:val="00A77EF8"/>
    <w:rsid w:val="00AA55ED"/>
    <w:rsid w:val="00B43CD3"/>
    <w:rsid w:val="00B855C8"/>
    <w:rsid w:val="00BA5A6C"/>
    <w:rsid w:val="00CA694D"/>
    <w:rsid w:val="00CD2508"/>
    <w:rsid w:val="00CD792C"/>
    <w:rsid w:val="00CE738E"/>
    <w:rsid w:val="00D059F0"/>
    <w:rsid w:val="00D621D4"/>
    <w:rsid w:val="00D734F8"/>
    <w:rsid w:val="00DD1019"/>
    <w:rsid w:val="00DD3E66"/>
    <w:rsid w:val="00DE04CA"/>
    <w:rsid w:val="00EE6C16"/>
    <w:rsid w:val="00F0138E"/>
    <w:rsid w:val="00F65016"/>
    <w:rsid w:val="00F74FDE"/>
    <w:rsid w:val="00F8197F"/>
    <w:rsid w:val="00FF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8AF88"/>
  <w15:docId w15:val="{53DB6C89-ABA8-441C-AE9C-6C46DEA2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6C16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paragraph" w:styleId="Nagwek2">
    <w:name w:val="heading 2"/>
    <w:basedOn w:val="Nagwek10"/>
    <w:next w:val="Tekstpodstawowy"/>
    <w:link w:val="Nagwek2Znak"/>
    <w:uiPriority w:val="9"/>
    <w:qFormat/>
    <w:rsid w:val="00EE6C16"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E6C16"/>
    <w:pPr>
      <w:keepNext/>
      <w:numPr>
        <w:ilvl w:val="2"/>
        <w:numId w:val="1"/>
      </w:numPr>
      <w:suppressAutoHyphens/>
      <w:autoSpaceDE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EE6C16"/>
    <w:pPr>
      <w:keepNext/>
      <w:keepLines/>
      <w:numPr>
        <w:ilvl w:val="3"/>
        <w:numId w:val="1"/>
      </w:numPr>
      <w:suppressAutoHyphens/>
      <w:spacing w:before="40" w:after="0" w:line="276" w:lineRule="auto"/>
      <w:outlineLvl w:val="3"/>
    </w:pPr>
    <w:rPr>
      <w:rFonts w:ascii="Calibri" w:eastAsia="SimSun" w:hAnsi="Calibri" w:cs="Calibri"/>
      <w:color w:val="008080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EE6C16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2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1D4"/>
  </w:style>
  <w:style w:type="paragraph" w:styleId="Stopka">
    <w:name w:val="footer"/>
    <w:basedOn w:val="Normalny"/>
    <w:link w:val="StopkaZnak"/>
    <w:uiPriority w:val="99"/>
    <w:unhideWhenUsed/>
    <w:rsid w:val="00D62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1D4"/>
  </w:style>
  <w:style w:type="character" w:customStyle="1" w:styleId="CharStyle10">
    <w:name w:val="Char Style 10"/>
    <w:basedOn w:val="Domylnaczcionkaakapitu"/>
    <w:link w:val="Style9"/>
    <w:uiPriority w:val="99"/>
    <w:rsid w:val="006926EA"/>
    <w:rPr>
      <w:sz w:val="21"/>
      <w:szCs w:val="21"/>
      <w:shd w:val="clear" w:color="auto" w:fill="FFFFFF"/>
    </w:rPr>
  </w:style>
  <w:style w:type="paragraph" w:customStyle="1" w:styleId="Style9">
    <w:name w:val="Style 9"/>
    <w:basedOn w:val="Normalny"/>
    <w:link w:val="CharStyle10"/>
    <w:uiPriority w:val="99"/>
    <w:rsid w:val="006926EA"/>
    <w:pPr>
      <w:widowControl w:val="0"/>
      <w:shd w:val="clear" w:color="auto" w:fill="FFFFFF"/>
      <w:spacing w:after="0" w:line="547" w:lineRule="exact"/>
      <w:jc w:val="center"/>
    </w:pPr>
    <w:rPr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EE6C16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EE6C16"/>
    <w:rPr>
      <w:rFonts w:ascii="Arial" w:eastAsia="Times New Roman" w:hAnsi="Arial" w:cs="Arial"/>
      <w:b/>
      <w:bCs/>
      <w:caps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EE6C16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EE6C16"/>
    <w:rPr>
      <w:rFonts w:ascii="Calibri" w:eastAsia="SimSun" w:hAnsi="Calibri" w:cs="Calibri"/>
      <w:color w:val="008080"/>
      <w:lang w:eastAsia="zh-CN"/>
    </w:rPr>
  </w:style>
  <w:style w:type="character" w:customStyle="1" w:styleId="Nagwek5Znak">
    <w:name w:val="Nagłówek 5 Znak"/>
    <w:basedOn w:val="Domylnaczcionkaakapitu"/>
    <w:link w:val="Nagwek5"/>
    <w:rsid w:val="00EE6C16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WW8Num1z0">
    <w:name w:val="WW8Num1z0"/>
    <w:rsid w:val="00EE6C16"/>
  </w:style>
  <w:style w:type="character" w:customStyle="1" w:styleId="WW8Num1z1">
    <w:name w:val="WW8Num1z1"/>
    <w:rsid w:val="00EE6C16"/>
  </w:style>
  <w:style w:type="character" w:customStyle="1" w:styleId="WW8Num1z2">
    <w:name w:val="WW8Num1z2"/>
    <w:rsid w:val="00EE6C16"/>
  </w:style>
  <w:style w:type="character" w:customStyle="1" w:styleId="WW8Num1z3">
    <w:name w:val="WW8Num1z3"/>
    <w:rsid w:val="00EE6C16"/>
  </w:style>
  <w:style w:type="character" w:customStyle="1" w:styleId="WW8Num1z4">
    <w:name w:val="WW8Num1z4"/>
    <w:rsid w:val="00EE6C16"/>
  </w:style>
  <w:style w:type="character" w:customStyle="1" w:styleId="WW8Num1z5">
    <w:name w:val="WW8Num1z5"/>
    <w:rsid w:val="00EE6C16"/>
  </w:style>
  <w:style w:type="character" w:customStyle="1" w:styleId="WW8Num1z6">
    <w:name w:val="WW8Num1z6"/>
    <w:rsid w:val="00EE6C16"/>
  </w:style>
  <w:style w:type="character" w:customStyle="1" w:styleId="WW8Num1z7">
    <w:name w:val="WW8Num1z7"/>
    <w:rsid w:val="00EE6C16"/>
  </w:style>
  <w:style w:type="character" w:customStyle="1" w:styleId="WW8Num1z8">
    <w:name w:val="WW8Num1z8"/>
    <w:rsid w:val="00EE6C16"/>
  </w:style>
  <w:style w:type="character" w:customStyle="1" w:styleId="WW8Num2z0">
    <w:name w:val="WW8Num2z0"/>
    <w:rsid w:val="00EE6C16"/>
    <w:rPr>
      <w:rFonts w:ascii="Arial" w:hAnsi="Arial" w:cs="Arial"/>
      <w:b/>
    </w:rPr>
  </w:style>
  <w:style w:type="character" w:customStyle="1" w:styleId="WW8Num2z1">
    <w:name w:val="WW8Num2z1"/>
    <w:rsid w:val="00EE6C16"/>
  </w:style>
  <w:style w:type="character" w:customStyle="1" w:styleId="WW8Num2z2">
    <w:name w:val="WW8Num2z2"/>
    <w:rsid w:val="00EE6C16"/>
  </w:style>
  <w:style w:type="character" w:customStyle="1" w:styleId="WW8Num2z3">
    <w:name w:val="WW8Num2z3"/>
    <w:rsid w:val="00EE6C16"/>
  </w:style>
  <w:style w:type="character" w:customStyle="1" w:styleId="WW8Num2z4">
    <w:name w:val="WW8Num2z4"/>
    <w:rsid w:val="00EE6C16"/>
  </w:style>
  <w:style w:type="character" w:customStyle="1" w:styleId="WW8Num2z5">
    <w:name w:val="WW8Num2z5"/>
    <w:rsid w:val="00EE6C16"/>
  </w:style>
  <w:style w:type="character" w:customStyle="1" w:styleId="WW8Num2z6">
    <w:name w:val="WW8Num2z6"/>
    <w:rsid w:val="00EE6C16"/>
  </w:style>
  <w:style w:type="character" w:customStyle="1" w:styleId="WW8Num2z7">
    <w:name w:val="WW8Num2z7"/>
    <w:rsid w:val="00EE6C16"/>
  </w:style>
  <w:style w:type="character" w:customStyle="1" w:styleId="WW8Num2z8">
    <w:name w:val="WW8Num2z8"/>
    <w:rsid w:val="00EE6C16"/>
  </w:style>
  <w:style w:type="character" w:customStyle="1" w:styleId="WW8Num3z0">
    <w:name w:val="WW8Num3z0"/>
    <w:rsid w:val="00EE6C16"/>
    <w:rPr>
      <w:rFonts w:ascii="Arial" w:hAnsi="Arial" w:cs="Arial"/>
      <w:b/>
      <w:bCs/>
    </w:rPr>
  </w:style>
  <w:style w:type="character" w:customStyle="1" w:styleId="WW8Num3z1">
    <w:name w:val="WW8Num3z1"/>
    <w:rsid w:val="00EE6C16"/>
  </w:style>
  <w:style w:type="character" w:customStyle="1" w:styleId="WW8Num3z2">
    <w:name w:val="WW8Num3z2"/>
    <w:rsid w:val="00EE6C16"/>
  </w:style>
  <w:style w:type="character" w:customStyle="1" w:styleId="WW8Num3z3">
    <w:name w:val="WW8Num3z3"/>
    <w:rsid w:val="00EE6C16"/>
  </w:style>
  <w:style w:type="character" w:customStyle="1" w:styleId="WW8Num3z4">
    <w:name w:val="WW8Num3z4"/>
    <w:rsid w:val="00EE6C16"/>
  </w:style>
  <w:style w:type="character" w:customStyle="1" w:styleId="WW8Num3z5">
    <w:name w:val="WW8Num3z5"/>
    <w:rsid w:val="00EE6C16"/>
  </w:style>
  <w:style w:type="character" w:customStyle="1" w:styleId="WW8Num3z6">
    <w:name w:val="WW8Num3z6"/>
    <w:rsid w:val="00EE6C16"/>
  </w:style>
  <w:style w:type="character" w:customStyle="1" w:styleId="WW8Num3z7">
    <w:name w:val="WW8Num3z7"/>
    <w:rsid w:val="00EE6C16"/>
  </w:style>
  <w:style w:type="character" w:customStyle="1" w:styleId="WW8Num3z8">
    <w:name w:val="WW8Num3z8"/>
    <w:rsid w:val="00EE6C16"/>
  </w:style>
  <w:style w:type="character" w:customStyle="1" w:styleId="WW8Num4z0">
    <w:name w:val="WW8Num4z0"/>
    <w:rsid w:val="00EE6C16"/>
    <w:rPr>
      <w:rFonts w:ascii="Arial" w:hAnsi="Arial" w:cs="Arial"/>
      <w:b w:val="0"/>
      <w:bCs w:val="0"/>
    </w:rPr>
  </w:style>
  <w:style w:type="character" w:customStyle="1" w:styleId="WW8Num4z1">
    <w:name w:val="WW8Num4z1"/>
    <w:rsid w:val="00EE6C16"/>
    <w:rPr>
      <w:rFonts w:ascii="Arial" w:hAnsi="Arial" w:cs="Arial"/>
    </w:rPr>
  </w:style>
  <w:style w:type="character" w:customStyle="1" w:styleId="WW8Num4z3">
    <w:name w:val="WW8Num4z3"/>
    <w:rsid w:val="00EE6C16"/>
  </w:style>
  <w:style w:type="character" w:customStyle="1" w:styleId="WW8Num4z4">
    <w:name w:val="WW8Num4z4"/>
    <w:rsid w:val="00EE6C16"/>
  </w:style>
  <w:style w:type="character" w:customStyle="1" w:styleId="WW8Num4z5">
    <w:name w:val="WW8Num4z5"/>
    <w:rsid w:val="00EE6C16"/>
  </w:style>
  <w:style w:type="character" w:customStyle="1" w:styleId="WW8Num4z6">
    <w:name w:val="WW8Num4z6"/>
    <w:rsid w:val="00EE6C16"/>
  </w:style>
  <w:style w:type="character" w:customStyle="1" w:styleId="WW8Num4z7">
    <w:name w:val="WW8Num4z7"/>
    <w:rsid w:val="00EE6C16"/>
  </w:style>
  <w:style w:type="character" w:customStyle="1" w:styleId="WW8Num4z8">
    <w:name w:val="WW8Num4z8"/>
    <w:rsid w:val="00EE6C16"/>
  </w:style>
  <w:style w:type="character" w:customStyle="1" w:styleId="WW8Num5z0">
    <w:name w:val="WW8Num5z0"/>
    <w:rsid w:val="00EE6C16"/>
  </w:style>
  <w:style w:type="character" w:customStyle="1" w:styleId="WW8Num5z1">
    <w:name w:val="WW8Num5z1"/>
    <w:rsid w:val="00EE6C16"/>
  </w:style>
  <w:style w:type="character" w:customStyle="1" w:styleId="WW8Num5z2">
    <w:name w:val="WW8Num5z2"/>
    <w:rsid w:val="00EE6C16"/>
  </w:style>
  <w:style w:type="character" w:customStyle="1" w:styleId="WW8Num5z3">
    <w:name w:val="WW8Num5z3"/>
    <w:rsid w:val="00EE6C16"/>
  </w:style>
  <w:style w:type="character" w:customStyle="1" w:styleId="WW8Num5z4">
    <w:name w:val="WW8Num5z4"/>
    <w:rsid w:val="00EE6C16"/>
  </w:style>
  <w:style w:type="character" w:customStyle="1" w:styleId="WW8Num5z5">
    <w:name w:val="WW8Num5z5"/>
    <w:rsid w:val="00EE6C16"/>
  </w:style>
  <w:style w:type="character" w:customStyle="1" w:styleId="WW8Num5z6">
    <w:name w:val="WW8Num5z6"/>
    <w:rsid w:val="00EE6C16"/>
  </w:style>
  <w:style w:type="character" w:customStyle="1" w:styleId="WW8Num5z7">
    <w:name w:val="WW8Num5z7"/>
    <w:rsid w:val="00EE6C16"/>
  </w:style>
  <w:style w:type="character" w:customStyle="1" w:styleId="WW8Num5z8">
    <w:name w:val="WW8Num5z8"/>
    <w:rsid w:val="00EE6C16"/>
  </w:style>
  <w:style w:type="character" w:customStyle="1" w:styleId="WW8Num6z0">
    <w:name w:val="WW8Num6z0"/>
    <w:rsid w:val="00EE6C16"/>
    <w:rPr>
      <w:rFonts w:ascii="Arial" w:hAnsi="Arial" w:cs="Arial"/>
      <w:b w:val="0"/>
      <w:bCs w:val="0"/>
    </w:rPr>
  </w:style>
  <w:style w:type="character" w:customStyle="1" w:styleId="WW8Num6z1">
    <w:name w:val="WW8Num6z1"/>
    <w:rsid w:val="00EE6C16"/>
    <w:rPr>
      <w:rFonts w:ascii="Arial" w:hAnsi="Arial" w:cs="Arial"/>
      <w:sz w:val="24"/>
      <w:szCs w:val="22"/>
    </w:rPr>
  </w:style>
  <w:style w:type="character" w:customStyle="1" w:styleId="WW8Num6z2">
    <w:name w:val="WW8Num6z2"/>
    <w:rsid w:val="00EE6C16"/>
  </w:style>
  <w:style w:type="character" w:customStyle="1" w:styleId="WW8Num6z3">
    <w:name w:val="WW8Num6z3"/>
    <w:rsid w:val="00EE6C16"/>
  </w:style>
  <w:style w:type="character" w:customStyle="1" w:styleId="WW8Num6z4">
    <w:name w:val="WW8Num6z4"/>
    <w:rsid w:val="00EE6C16"/>
  </w:style>
  <w:style w:type="character" w:customStyle="1" w:styleId="WW8Num6z5">
    <w:name w:val="WW8Num6z5"/>
    <w:rsid w:val="00EE6C16"/>
  </w:style>
  <w:style w:type="character" w:customStyle="1" w:styleId="WW8Num6z6">
    <w:name w:val="WW8Num6z6"/>
    <w:rsid w:val="00EE6C16"/>
  </w:style>
  <w:style w:type="character" w:customStyle="1" w:styleId="WW8Num6z7">
    <w:name w:val="WW8Num6z7"/>
    <w:rsid w:val="00EE6C16"/>
  </w:style>
  <w:style w:type="character" w:customStyle="1" w:styleId="WW8Num6z8">
    <w:name w:val="WW8Num6z8"/>
    <w:rsid w:val="00EE6C16"/>
  </w:style>
  <w:style w:type="character" w:customStyle="1" w:styleId="WW8Num7z0">
    <w:name w:val="WW8Num7z0"/>
    <w:rsid w:val="00EE6C16"/>
    <w:rPr>
      <w:rFonts w:ascii="Arial" w:hAnsi="Arial" w:cs="Arial"/>
    </w:rPr>
  </w:style>
  <w:style w:type="character" w:customStyle="1" w:styleId="WW8Num7z1">
    <w:name w:val="WW8Num7z1"/>
    <w:rsid w:val="00EE6C16"/>
  </w:style>
  <w:style w:type="character" w:customStyle="1" w:styleId="WW8Num7z2">
    <w:name w:val="WW8Num7z2"/>
    <w:rsid w:val="00EE6C16"/>
  </w:style>
  <w:style w:type="character" w:customStyle="1" w:styleId="WW8Num7z3">
    <w:name w:val="WW8Num7z3"/>
    <w:rsid w:val="00EE6C16"/>
  </w:style>
  <w:style w:type="character" w:customStyle="1" w:styleId="WW8Num7z4">
    <w:name w:val="WW8Num7z4"/>
    <w:rsid w:val="00EE6C16"/>
  </w:style>
  <w:style w:type="character" w:customStyle="1" w:styleId="WW8Num7z5">
    <w:name w:val="WW8Num7z5"/>
    <w:rsid w:val="00EE6C16"/>
  </w:style>
  <w:style w:type="character" w:customStyle="1" w:styleId="WW8Num7z6">
    <w:name w:val="WW8Num7z6"/>
    <w:rsid w:val="00EE6C16"/>
  </w:style>
  <w:style w:type="character" w:customStyle="1" w:styleId="WW8Num7z7">
    <w:name w:val="WW8Num7z7"/>
    <w:rsid w:val="00EE6C16"/>
  </w:style>
  <w:style w:type="character" w:customStyle="1" w:styleId="WW8Num7z8">
    <w:name w:val="WW8Num7z8"/>
    <w:rsid w:val="00EE6C16"/>
  </w:style>
  <w:style w:type="character" w:customStyle="1" w:styleId="WW8Num8z0">
    <w:name w:val="WW8Num8z0"/>
    <w:rsid w:val="00EE6C16"/>
    <w:rPr>
      <w:rFonts w:ascii="Arial" w:hAnsi="Arial" w:cs="Arial"/>
      <w:b/>
      <w:bCs/>
    </w:rPr>
  </w:style>
  <w:style w:type="character" w:customStyle="1" w:styleId="WW8Num8z1">
    <w:name w:val="WW8Num8z1"/>
    <w:rsid w:val="00EE6C16"/>
  </w:style>
  <w:style w:type="character" w:customStyle="1" w:styleId="WW8Num8z2">
    <w:name w:val="WW8Num8z2"/>
    <w:rsid w:val="00EE6C16"/>
  </w:style>
  <w:style w:type="character" w:customStyle="1" w:styleId="WW8Num8z3">
    <w:name w:val="WW8Num8z3"/>
    <w:rsid w:val="00EE6C16"/>
  </w:style>
  <w:style w:type="character" w:customStyle="1" w:styleId="WW8Num8z4">
    <w:name w:val="WW8Num8z4"/>
    <w:rsid w:val="00EE6C16"/>
  </w:style>
  <w:style w:type="character" w:customStyle="1" w:styleId="WW8Num8z5">
    <w:name w:val="WW8Num8z5"/>
    <w:rsid w:val="00EE6C16"/>
  </w:style>
  <w:style w:type="character" w:customStyle="1" w:styleId="WW8Num8z6">
    <w:name w:val="WW8Num8z6"/>
    <w:rsid w:val="00EE6C16"/>
  </w:style>
  <w:style w:type="character" w:customStyle="1" w:styleId="WW8Num8z7">
    <w:name w:val="WW8Num8z7"/>
    <w:rsid w:val="00EE6C16"/>
  </w:style>
  <w:style w:type="character" w:customStyle="1" w:styleId="WW8Num8z8">
    <w:name w:val="WW8Num8z8"/>
    <w:rsid w:val="00EE6C16"/>
  </w:style>
  <w:style w:type="character" w:customStyle="1" w:styleId="WW8Num9z0">
    <w:name w:val="WW8Num9z0"/>
    <w:rsid w:val="00EE6C16"/>
    <w:rPr>
      <w:rFonts w:ascii="Arial" w:hAnsi="Arial" w:cs="Arial"/>
      <w:b/>
      <w:bCs/>
      <w:iCs/>
    </w:rPr>
  </w:style>
  <w:style w:type="character" w:customStyle="1" w:styleId="WW8Num9z1">
    <w:name w:val="WW8Num9z1"/>
    <w:rsid w:val="00EE6C16"/>
  </w:style>
  <w:style w:type="character" w:customStyle="1" w:styleId="WW8Num9z2">
    <w:name w:val="WW8Num9z2"/>
    <w:rsid w:val="00EE6C16"/>
  </w:style>
  <w:style w:type="character" w:customStyle="1" w:styleId="WW8Num9z3">
    <w:name w:val="WW8Num9z3"/>
    <w:rsid w:val="00EE6C16"/>
  </w:style>
  <w:style w:type="character" w:customStyle="1" w:styleId="WW8Num9z4">
    <w:name w:val="WW8Num9z4"/>
    <w:rsid w:val="00EE6C16"/>
  </w:style>
  <w:style w:type="character" w:customStyle="1" w:styleId="WW8Num9z5">
    <w:name w:val="WW8Num9z5"/>
    <w:rsid w:val="00EE6C16"/>
  </w:style>
  <w:style w:type="character" w:customStyle="1" w:styleId="WW8Num9z6">
    <w:name w:val="WW8Num9z6"/>
    <w:rsid w:val="00EE6C16"/>
  </w:style>
  <w:style w:type="character" w:customStyle="1" w:styleId="WW8Num9z7">
    <w:name w:val="WW8Num9z7"/>
    <w:rsid w:val="00EE6C16"/>
  </w:style>
  <w:style w:type="character" w:customStyle="1" w:styleId="WW8Num9z8">
    <w:name w:val="WW8Num9z8"/>
    <w:rsid w:val="00EE6C16"/>
  </w:style>
  <w:style w:type="character" w:customStyle="1" w:styleId="WW8Num10z0">
    <w:name w:val="WW8Num10z0"/>
    <w:rsid w:val="00EE6C16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10z1">
    <w:name w:val="WW8Num10z1"/>
    <w:rsid w:val="00EE6C16"/>
  </w:style>
  <w:style w:type="character" w:customStyle="1" w:styleId="WW8Num10z2">
    <w:name w:val="WW8Num10z2"/>
    <w:rsid w:val="00EE6C16"/>
  </w:style>
  <w:style w:type="character" w:customStyle="1" w:styleId="WW8Num10z3">
    <w:name w:val="WW8Num10z3"/>
    <w:rsid w:val="00EE6C16"/>
  </w:style>
  <w:style w:type="character" w:customStyle="1" w:styleId="WW8Num10z4">
    <w:name w:val="WW8Num10z4"/>
    <w:rsid w:val="00EE6C16"/>
  </w:style>
  <w:style w:type="character" w:customStyle="1" w:styleId="WW8Num10z5">
    <w:name w:val="WW8Num10z5"/>
    <w:rsid w:val="00EE6C16"/>
  </w:style>
  <w:style w:type="character" w:customStyle="1" w:styleId="WW8Num10z6">
    <w:name w:val="WW8Num10z6"/>
    <w:rsid w:val="00EE6C16"/>
  </w:style>
  <w:style w:type="character" w:customStyle="1" w:styleId="WW8Num10z7">
    <w:name w:val="WW8Num10z7"/>
    <w:rsid w:val="00EE6C16"/>
  </w:style>
  <w:style w:type="character" w:customStyle="1" w:styleId="WW8Num10z8">
    <w:name w:val="WW8Num10z8"/>
    <w:rsid w:val="00EE6C16"/>
  </w:style>
  <w:style w:type="character" w:customStyle="1" w:styleId="WW8Num11z0">
    <w:name w:val="WW8Num11z0"/>
    <w:rsid w:val="00EE6C16"/>
    <w:rPr>
      <w:rFonts w:ascii="Arial" w:hAnsi="Arial" w:cs="Arial"/>
      <w:b w:val="0"/>
      <w:bCs w:val="0"/>
    </w:rPr>
  </w:style>
  <w:style w:type="character" w:customStyle="1" w:styleId="WW8Num11z1">
    <w:name w:val="WW8Num11z1"/>
    <w:rsid w:val="00EE6C16"/>
  </w:style>
  <w:style w:type="character" w:customStyle="1" w:styleId="WW8Num11z2">
    <w:name w:val="WW8Num11z2"/>
    <w:rsid w:val="00EE6C16"/>
  </w:style>
  <w:style w:type="character" w:customStyle="1" w:styleId="WW8Num11z3">
    <w:name w:val="WW8Num11z3"/>
    <w:rsid w:val="00EE6C16"/>
  </w:style>
  <w:style w:type="character" w:customStyle="1" w:styleId="WW8Num11z4">
    <w:name w:val="WW8Num11z4"/>
    <w:rsid w:val="00EE6C16"/>
  </w:style>
  <w:style w:type="character" w:customStyle="1" w:styleId="WW8Num11z5">
    <w:name w:val="WW8Num11z5"/>
    <w:rsid w:val="00EE6C16"/>
  </w:style>
  <w:style w:type="character" w:customStyle="1" w:styleId="WW8Num11z6">
    <w:name w:val="WW8Num11z6"/>
    <w:rsid w:val="00EE6C16"/>
  </w:style>
  <w:style w:type="character" w:customStyle="1" w:styleId="WW8Num11z7">
    <w:name w:val="WW8Num11z7"/>
    <w:rsid w:val="00EE6C16"/>
  </w:style>
  <w:style w:type="character" w:customStyle="1" w:styleId="WW8Num11z8">
    <w:name w:val="WW8Num11z8"/>
    <w:rsid w:val="00EE6C16"/>
  </w:style>
  <w:style w:type="character" w:customStyle="1" w:styleId="WW8Num12z0">
    <w:name w:val="WW8Num12z0"/>
    <w:rsid w:val="00EE6C16"/>
    <w:rPr>
      <w:rFonts w:ascii="Arial" w:hAnsi="Arial" w:cs="Arial"/>
    </w:rPr>
  </w:style>
  <w:style w:type="character" w:customStyle="1" w:styleId="WW8Num12z1">
    <w:name w:val="WW8Num12z1"/>
    <w:rsid w:val="00EE6C16"/>
  </w:style>
  <w:style w:type="character" w:customStyle="1" w:styleId="WW8Num12z2">
    <w:name w:val="WW8Num12z2"/>
    <w:rsid w:val="00EE6C16"/>
  </w:style>
  <w:style w:type="character" w:customStyle="1" w:styleId="WW8Num12z3">
    <w:name w:val="WW8Num12z3"/>
    <w:rsid w:val="00EE6C16"/>
  </w:style>
  <w:style w:type="character" w:customStyle="1" w:styleId="WW8Num12z4">
    <w:name w:val="WW8Num12z4"/>
    <w:rsid w:val="00EE6C16"/>
  </w:style>
  <w:style w:type="character" w:customStyle="1" w:styleId="WW8Num12z5">
    <w:name w:val="WW8Num12z5"/>
    <w:rsid w:val="00EE6C16"/>
  </w:style>
  <w:style w:type="character" w:customStyle="1" w:styleId="WW8Num12z6">
    <w:name w:val="WW8Num12z6"/>
    <w:rsid w:val="00EE6C16"/>
  </w:style>
  <w:style w:type="character" w:customStyle="1" w:styleId="WW8Num12z7">
    <w:name w:val="WW8Num12z7"/>
    <w:rsid w:val="00EE6C16"/>
  </w:style>
  <w:style w:type="character" w:customStyle="1" w:styleId="WW8Num12z8">
    <w:name w:val="WW8Num12z8"/>
    <w:rsid w:val="00EE6C16"/>
  </w:style>
  <w:style w:type="character" w:customStyle="1" w:styleId="WW8Num13z0">
    <w:name w:val="WW8Num13z0"/>
    <w:rsid w:val="00EE6C16"/>
  </w:style>
  <w:style w:type="character" w:customStyle="1" w:styleId="WW8Num13z1">
    <w:name w:val="WW8Num13z1"/>
    <w:rsid w:val="00EE6C16"/>
  </w:style>
  <w:style w:type="character" w:customStyle="1" w:styleId="WW8Num13z2">
    <w:name w:val="WW8Num13z2"/>
    <w:rsid w:val="00EE6C16"/>
  </w:style>
  <w:style w:type="character" w:customStyle="1" w:styleId="WW8Num13z3">
    <w:name w:val="WW8Num13z3"/>
    <w:rsid w:val="00EE6C16"/>
  </w:style>
  <w:style w:type="character" w:customStyle="1" w:styleId="WW8Num13z4">
    <w:name w:val="WW8Num13z4"/>
    <w:rsid w:val="00EE6C16"/>
  </w:style>
  <w:style w:type="character" w:customStyle="1" w:styleId="WW8Num13z5">
    <w:name w:val="WW8Num13z5"/>
    <w:rsid w:val="00EE6C16"/>
  </w:style>
  <w:style w:type="character" w:customStyle="1" w:styleId="WW8Num13z6">
    <w:name w:val="WW8Num13z6"/>
    <w:rsid w:val="00EE6C16"/>
  </w:style>
  <w:style w:type="character" w:customStyle="1" w:styleId="WW8Num13z7">
    <w:name w:val="WW8Num13z7"/>
    <w:rsid w:val="00EE6C16"/>
  </w:style>
  <w:style w:type="character" w:customStyle="1" w:styleId="WW8Num13z8">
    <w:name w:val="WW8Num13z8"/>
    <w:rsid w:val="00EE6C16"/>
  </w:style>
  <w:style w:type="character" w:customStyle="1" w:styleId="WW8Num14z0">
    <w:name w:val="WW8Num14z0"/>
    <w:rsid w:val="00EE6C16"/>
    <w:rPr>
      <w:rFonts w:ascii="Arial" w:hAnsi="Arial" w:cs="Arial"/>
    </w:rPr>
  </w:style>
  <w:style w:type="character" w:customStyle="1" w:styleId="WW8Num14z1">
    <w:name w:val="WW8Num14z1"/>
    <w:rsid w:val="00EE6C16"/>
  </w:style>
  <w:style w:type="character" w:customStyle="1" w:styleId="WW8Num14z2">
    <w:name w:val="WW8Num14z2"/>
    <w:rsid w:val="00EE6C16"/>
  </w:style>
  <w:style w:type="character" w:customStyle="1" w:styleId="WW8Num14z3">
    <w:name w:val="WW8Num14z3"/>
    <w:rsid w:val="00EE6C16"/>
  </w:style>
  <w:style w:type="character" w:customStyle="1" w:styleId="WW8Num14z4">
    <w:name w:val="WW8Num14z4"/>
    <w:rsid w:val="00EE6C16"/>
  </w:style>
  <w:style w:type="character" w:customStyle="1" w:styleId="WW8Num14z5">
    <w:name w:val="WW8Num14z5"/>
    <w:rsid w:val="00EE6C16"/>
  </w:style>
  <w:style w:type="character" w:customStyle="1" w:styleId="WW8Num14z6">
    <w:name w:val="WW8Num14z6"/>
    <w:rsid w:val="00EE6C16"/>
  </w:style>
  <w:style w:type="character" w:customStyle="1" w:styleId="WW8Num14z7">
    <w:name w:val="WW8Num14z7"/>
    <w:rsid w:val="00EE6C16"/>
  </w:style>
  <w:style w:type="character" w:customStyle="1" w:styleId="WW8Num14z8">
    <w:name w:val="WW8Num14z8"/>
    <w:rsid w:val="00EE6C16"/>
  </w:style>
  <w:style w:type="character" w:customStyle="1" w:styleId="WW8Num15z0">
    <w:name w:val="WW8Num15z0"/>
    <w:rsid w:val="00EE6C16"/>
    <w:rPr>
      <w:rFonts w:hint="default"/>
    </w:rPr>
  </w:style>
  <w:style w:type="character" w:customStyle="1" w:styleId="WW8Num16z0">
    <w:name w:val="WW8Num16z0"/>
    <w:rsid w:val="00EE6C16"/>
    <w:rPr>
      <w:rFonts w:ascii="Arial" w:hAnsi="Arial" w:cs="Arial"/>
      <w:iCs/>
      <w:color w:val="auto"/>
    </w:rPr>
  </w:style>
  <w:style w:type="character" w:customStyle="1" w:styleId="WW8Num16z1">
    <w:name w:val="WW8Num16z1"/>
    <w:rsid w:val="00EE6C16"/>
  </w:style>
  <w:style w:type="character" w:customStyle="1" w:styleId="WW8Num16z2">
    <w:name w:val="WW8Num16z2"/>
    <w:rsid w:val="00EE6C16"/>
  </w:style>
  <w:style w:type="character" w:customStyle="1" w:styleId="WW8Num16z3">
    <w:name w:val="WW8Num16z3"/>
    <w:rsid w:val="00EE6C16"/>
  </w:style>
  <w:style w:type="character" w:customStyle="1" w:styleId="WW8Num16z4">
    <w:name w:val="WW8Num16z4"/>
    <w:rsid w:val="00EE6C16"/>
  </w:style>
  <w:style w:type="character" w:customStyle="1" w:styleId="WW8Num16z5">
    <w:name w:val="WW8Num16z5"/>
    <w:rsid w:val="00EE6C16"/>
  </w:style>
  <w:style w:type="character" w:customStyle="1" w:styleId="WW8Num16z6">
    <w:name w:val="WW8Num16z6"/>
    <w:rsid w:val="00EE6C16"/>
  </w:style>
  <w:style w:type="character" w:customStyle="1" w:styleId="WW8Num16z7">
    <w:name w:val="WW8Num16z7"/>
    <w:rsid w:val="00EE6C16"/>
  </w:style>
  <w:style w:type="character" w:customStyle="1" w:styleId="WW8Num16z8">
    <w:name w:val="WW8Num16z8"/>
    <w:rsid w:val="00EE6C16"/>
  </w:style>
  <w:style w:type="character" w:customStyle="1" w:styleId="WW8Num17z0">
    <w:name w:val="WW8Num17z0"/>
    <w:rsid w:val="00EE6C16"/>
    <w:rPr>
      <w:rFonts w:ascii="Arial" w:hAnsi="Arial" w:cs="Arial"/>
      <w:bCs/>
      <w:i/>
      <w:color w:val="auto"/>
      <w:sz w:val="22"/>
      <w:szCs w:val="22"/>
    </w:rPr>
  </w:style>
  <w:style w:type="character" w:customStyle="1" w:styleId="WW8Num17z1">
    <w:name w:val="WW8Num17z1"/>
    <w:rsid w:val="00EE6C16"/>
  </w:style>
  <w:style w:type="character" w:customStyle="1" w:styleId="WW8Num17z2">
    <w:name w:val="WW8Num17z2"/>
    <w:rsid w:val="00EE6C16"/>
  </w:style>
  <w:style w:type="character" w:customStyle="1" w:styleId="WW8Num17z3">
    <w:name w:val="WW8Num17z3"/>
    <w:rsid w:val="00EE6C16"/>
  </w:style>
  <w:style w:type="character" w:customStyle="1" w:styleId="WW8Num17z4">
    <w:name w:val="WW8Num17z4"/>
    <w:rsid w:val="00EE6C16"/>
  </w:style>
  <w:style w:type="character" w:customStyle="1" w:styleId="WW8Num17z5">
    <w:name w:val="WW8Num17z5"/>
    <w:rsid w:val="00EE6C16"/>
  </w:style>
  <w:style w:type="character" w:customStyle="1" w:styleId="WW8Num17z6">
    <w:name w:val="WW8Num17z6"/>
    <w:rsid w:val="00EE6C16"/>
  </w:style>
  <w:style w:type="character" w:customStyle="1" w:styleId="WW8Num17z7">
    <w:name w:val="WW8Num17z7"/>
    <w:rsid w:val="00EE6C16"/>
  </w:style>
  <w:style w:type="character" w:customStyle="1" w:styleId="WW8Num17z8">
    <w:name w:val="WW8Num17z8"/>
    <w:rsid w:val="00EE6C16"/>
  </w:style>
  <w:style w:type="character" w:customStyle="1" w:styleId="WW8Num18z0">
    <w:name w:val="WW8Num18z0"/>
    <w:rsid w:val="00EE6C16"/>
    <w:rPr>
      <w:rFonts w:ascii="Symbol" w:hAnsi="Symbol" w:cs="Symbol" w:hint="default"/>
      <w:color w:val="000000"/>
      <w:sz w:val="22"/>
      <w:szCs w:val="22"/>
    </w:rPr>
  </w:style>
  <w:style w:type="character" w:customStyle="1" w:styleId="WW8Num18z1">
    <w:name w:val="WW8Num18z1"/>
    <w:rsid w:val="00EE6C16"/>
    <w:rPr>
      <w:rFonts w:ascii="Courier New" w:hAnsi="Courier New" w:cs="Courier New" w:hint="default"/>
    </w:rPr>
  </w:style>
  <w:style w:type="character" w:customStyle="1" w:styleId="WW8Num18z2">
    <w:name w:val="WW8Num18z2"/>
    <w:rsid w:val="00EE6C16"/>
    <w:rPr>
      <w:rFonts w:ascii="Wingdings" w:hAnsi="Wingdings" w:cs="Wingdings" w:hint="default"/>
    </w:rPr>
  </w:style>
  <w:style w:type="character" w:customStyle="1" w:styleId="WW8Num19z0">
    <w:name w:val="WW8Num19z0"/>
    <w:rsid w:val="00EE6C16"/>
  </w:style>
  <w:style w:type="character" w:customStyle="1" w:styleId="WW8Num19z1">
    <w:name w:val="WW8Num19z1"/>
    <w:rsid w:val="00EE6C16"/>
  </w:style>
  <w:style w:type="character" w:customStyle="1" w:styleId="WW8Num19z2">
    <w:name w:val="WW8Num19z2"/>
    <w:rsid w:val="00EE6C16"/>
  </w:style>
  <w:style w:type="character" w:customStyle="1" w:styleId="WW8Num19z3">
    <w:name w:val="WW8Num19z3"/>
    <w:rsid w:val="00EE6C16"/>
  </w:style>
  <w:style w:type="character" w:customStyle="1" w:styleId="WW8Num19z4">
    <w:name w:val="WW8Num19z4"/>
    <w:rsid w:val="00EE6C16"/>
  </w:style>
  <w:style w:type="character" w:customStyle="1" w:styleId="WW8Num19z5">
    <w:name w:val="WW8Num19z5"/>
    <w:rsid w:val="00EE6C16"/>
  </w:style>
  <w:style w:type="character" w:customStyle="1" w:styleId="WW8Num19z6">
    <w:name w:val="WW8Num19z6"/>
    <w:rsid w:val="00EE6C16"/>
  </w:style>
  <w:style w:type="character" w:customStyle="1" w:styleId="WW8Num19z7">
    <w:name w:val="WW8Num19z7"/>
    <w:rsid w:val="00EE6C16"/>
  </w:style>
  <w:style w:type="character" w:customStyle="1" w:styleId="WW8Num19z8">
    <w:name w:val="WW8Num19z8"/>
    <w:rsid w:val="00EE6C16"/>
  </w:style>
  <w:style w:type="character" w:customStyle="1" w:styleId="WW8Num20z0">
    <w:name w:val="WW8Num20z0"/>
    <w:rsid w:val="00EE6C16"/>
    <w:rPr>
      <w:rFonts w:ascii="Symbol" w:hAnsi="Symbol" w:cs="Symbol" w:hint="default"/>
      <w:color w:val="000000"/>
    </w:rPr>
  </w:style>
  <w:style w:type="character" w:customStyle="1" w:styleId="WW8Num21z0">
    <w:name w:val="WW8Num21z0"/>
    <w:rsid w:val="00EE6C16"/>
    <w:rPr>
      <w:rFonts w:ascii="Arial" w:hAnsi="Arial" w:cs="Times New Roman"/>
    </w:rPr>
  </w:style>
  <w:style w:type="character" w:customStyle="1" w:styleId="WW8Num21z3">
    <w:name w:val="WW8Num21z3"/>
    <w:rsid w:val="00EE6C16"/>
    <w:rPr>
      <w:rFonts w:ascii="Times New Roman" w:eastAsia="Times New Roman" w:hAnsi="Times New Roman" w:cs="Times New Roman"/>
    </w:rPr>
  </w:style>
  <w:style w:type="character" w:customStyle="1" w:styleId="WW8Num21z4">
    <w:name w:val="WW8Num21z4"/>
    <w:rsid w:val="00EE6C16"/>
    <w:rPr>
      <w:rFonts w:cs="Times New Roman" w:hint="default"/>
    </w:rPr>
  </w:style>
  <w:style w:type="character" w:customStyle="1" w:styleId="WW8Num22z0">
    <w:name w:val="WW8Num22z0"/>
    <w:rsid w:val="00EE6C16"/>
    <w:rPr>
      <w:rFonts w:ascii="Arial" w:hAnsi="Arial" w:cs="Arial"/>
      <w:sz w:val="22"/>
      <w:szCs w:val="22"/>
    </w:rPr>
  </w:style>
  <w:style w:type="character" w:customStyle="1" w:styleId="WW8Num23z0">
    <w:name w:val="WW8Num23z0"/>
    <w:rsid w:val="00EE6C16"/>
    <w:rPr>
      <w:rFonts w:ascii="Arial" w:hAnsi="Arial" w:cs="Arial"/>
    </w:rPr>
  </w:style>
  <w:style w:type="character" w:customStyle="1" w:styleId="WW8Num23z1">
    <w:name w:val="WW8Num23z1"/>
    <w:rsid w:val="00EE6C16"/>
  </w:style>
  <w:style w:type="character" w:customStyle="1" w:styleId="WW8Num23z2">
    <w:name w:val="WW8Num23z2"/>
    <w:rsid w:val="00EE6C16"/>
  </w:style>
  <w:style w:type="character" w:customStyle="1" w:styleId="WW8Num23z3">
    <w:name w:val="WW8Num23z3"/>
    <w:rsid w:val="00EE6C16"/>
  </w:style>
  <w:style w:type="character" w:customStyle="1" w:styleId="WW8Num23z4">
    <w:name w:val="WW8Num23z4"/>
    <w:rsid w:val="00EE6C16"/>
  </w:style>
  <w:style w:type="character" w:customStyle="1" w:styleId="WW8Num23z5">
    <w:name w:val="WW8Num23z5"/>
    <w:rsid w:val="00EE6C16"/>
  </w:style>
  <w:style w:type="character" w:customStyle="1" w:styleId="WW8Num23z6">
    <w:name w:val="WW8Num23z6"/>
    <w:rsid w:val="00EE6C16"/>
  </w:style>
  <w:style w:type="character" w:customStyle="1" w:styleId="WW8Num23z7">
    <w:name w:val="WW8Num23z7"/>
    <w:rsid w:val="00EE6C16"/>
  </w:style>
  <w:style w:type="character" w:customStyle="1" w:styleId="WW8Num23z8">
    <w:name w:val="WW8Num23z8"/>
    <w:rsid w:val="00EE6C16"/>
  </w:style>
  <w:style w:type="character" w:customStyle="1" w:styleId="WW8Num24z0">
    <w:name w:val="WW8Num24z0"/>
    <w:rsid w:val="00EE6C16"/>
    <w:rPr>
      <w:b/>
      <w:bCs/>
    </w:rPr>
  </w:style>
  <w:style w:type="character" w:customStyle="1" w:styleId="WW8Num25z0">
    <w:name w:val="WW8Num25z0"/>
    <w:rsid w:val="00EE6C16"/>
    <w:rPr>
      <w:rFonts w:ascii="Symbol" w:hAnsi="Symbol" w:cs="Symbol" w:hint="default"/>
    </w:rPr>
  </w:style>
  <w:style w:type="character" w:customStyle="1" w:styleId="WW8Num26z0">
    <w:name w:val="WW8Num26z0"/>
    <w:rsid w:val="00EE6C16"/>
    <w:rPr>
      <w:rFonts w:ascii="Symbol" w:hAnsi="Symbol" w:cs="Symbol" w:hint="default"/>
    </w:rPr>
  </w:style>
  <w:style w:type="character" w:customStyle="1" w:styleId="WW8Num27z0">
    <w:name w:val="WW8Num27z0"/>
    <w:rsid w:val="00EE6C16"/>
    <w:rPr>
      <w:rFonts w:ascii="Arial" w:hAnsi="Arial" w:cs="Arial"/>
    </w:rPr>
  </w:style>
  <w:style w:type="character" w:customStyle="1" w:styleId="WW8Num27z1">
    <w:name w:val="WW8Num27z1"/>
    <w:rsid w:val="00EE6C16"/>
  </w:style>
  <w:style w:type="character" w:customStyle="1" w:styleId="WW8Num27z2">
    <w:name w:val="WW8Num27z2"/>
    <w:rsid w:val="00EE6C16"/>
  </w:style>
  <w:style w:type="character" w:customStyle="1" w:styleId="WW8Num27z3">
    <w:name w:val="WW8Num27z3"/>
    <w:rsid w:val="00EE6C16"/>
  </w:style>
  <w:style w:type="character" w:customStyle="1" w:styleId="WW8Num27z4">
    <w:name w:val="WW8Num27z4"/>
    <w:rsid w:val="00EE6C16"/>
  </w:style>
  <w:style w:type="character" w:customStyle="1" w:styleId="WW8Num27z5">
    <w:name w:val="WW8Num27z5"/>
    <w:rsid w:val="00EE6C16"/>
  </w:style>
  <w:style w:type="character" w:customStyle="1" w:styleId="WW8Num27z6">
    <w:name w:val="WW8Num27z6"/>
    <w:rsid w:val="00EE6C16"/>
  </w:style>
  <w:style w:type="character" w:customStyle="1" w:styleId="WW8Num27z7">
    <w:name w:val="WW8Num27z7"/>
    <w:rsid w:val="00EE6C16"/>
  </w:style>
  <w:style w:type="character" w:customStyle="1" w:styleId="WW8Num27z8">
    <w:name w:val="WW8Num27z8"/>
    <w:rsid w:val="00EE6C16"/>
  </w:style>
  <w:style w:type="character" w:customStyle="1" w:styleId="WW8Num28z0">
    <w:name w:val="WW8Num28z0"/>
    <w:rsid w:val="00EE6C16"/>
  </w:style>
  <w:style w:type="character" w:customStyle="1" w:styleId="WW8Num28z1">
    <w:name w:val="WW8Num28z1"/>
    <w:rsid w:val="00EE6C16"/>
  </w:style>
  <w:style w:type="character" w:customStyle="1" w:styleId="WW8Num28z2">
    <w:name w:val="WW8Num28z2"/>
    <w:rsid w:val="00EE6C16"/>
  </w:style>
  <w:style w:type="character" w:customStyle="1" w:styleId="WW8Num28z3">
    <w:name w:val="WW8Num28z3"/>
    <w:rsid w:val="00EE6C16"/>
  </w:style>
  <w:style w:type="character" w:customStyle="1" w:styleId="WW8Num28z4">
    <w:name w:val="WW8Num28z4"/>
    <w:rsid w:val="00EE6C16"/>
  </w:style>
  <w:style w:type="character" w:customStyle="1" w:styleId="WW8Num28z5">
    <w:name w:val="WW8Num28z5"/>
    <w:rsid w:val="00EE6C16"/>
  </w:style>
  <w:style w:type="character" w:customStyle="1" w:styleId="WW8Num28z6">
    <w:name w:val="WW8Num28z6"/>
    <w:rsid w:val="00EE6C16"/>
  </w:style>
  <w:style w:type="character" w:customStyle="1" w:styleId="WW8Num28z7">
    <w:name w:val="WW8Num28z7"/>
    <w:rsid w:val="00EE6C16"/>
  </w:style>
  <w:style w:type="character" w:customStyle="1" w:styleId="WW8Num28z8">
    <w:name w:val="WW8Num28z8"/>
    <w:rsid w:val="00EE6C16"/>
  </w:style>
  <w:style w:type="character" w:customStyle="1" w:styleId="WW8Num29z0">
    <w:name w:val="WW8Num29z0"/>
    <w:rsid w:val="00EE6C16"/>
    <w:rPr>
      <w:rFonts w:ascii="Symbol" w:hAnsi="Symbol" w:cs="Symbol" w:hint="default"/>
      <w:color w:val="000000"/>
      <w:shd w:val="clear" w:color="auto" w:fill="FFFF00"/>
    </w:rPr>
  </w:style>
  <w:style w:type="character" w:customStyle="1" w:styleId="WW8Num30z0">
    <w:name w:val="WW8Num30z0"/>
    <w:rsid w:val="00EE6C16"/>
    <w:rPr>
      <w:rFonts w:ascii="Book Antiqua" w:hAnsi="Book Antiqua" w:cs="Times New Roman"/>
      <w:b w:val="0"/>
      <w:bCs/>
      <w:sz w:val="22"/>
      <w:szCs w:val="22"/>
    </w:rPr>
  </w:style>
  <w:style w:type="character" w:customStyle="1" w:styleId="WW8Num30z1">
    <w:name w:val="WW8Num30z1"/>
    <w:rsid w:val="00EE6C16"/>
    <w:rPr>
      <w:rFonts w:ascii="Book Antiqua" w:hAnsi="Book Antiqua" w:cs="Times New Roman" w:hint="default"/>
      <w:sz w:val="22"/>
      <w:szCs w:val="22"/>
    </w:rPr>
  </w:style>
  <w:style w:type="character" w:customStyle="1" w:styleId="WW8Num31z0">
    <w:name w:val="WW8Num31z0"/>
    <w:rsid w:val="00EE6C16"/>
    <w:rPr>
      <w:rFonts w:ascii="Arial" w:hAnsi="Arial" w:cs="Arial"/>
      <w:b/>
      <w:iCs/>
      <w:color w:val="auto"/>
    </w:rPr>
  </w:style>
  <w:style w:type="character" w:customStyle="1" w:styleId="WW8Num31z1">
    <w:name w:val="WW8Num31z1"/>
    <w:rsid w:val="00EE6C16"/>
  </w:style>
  <w:style w:type="character" w:customStyle="1" w:styleId="WW8Num31z2">
    <w:name w:val="WW8Num31z2"/>
    <w:rsid w:val="00EE6C16"/>
  </w:style>
  <w:style w:type="character" w:customStyle="1" w:styleId="WW8Num31z3">
    <w:name w:val="WW8Num31z3"/>
    <w:rsid w:val="00EE6C16"/>
  </w:style>
  <w:style w:type="character" w:customStyle="1" w:styleId="WW8Num31z4">
    <w:name w:val="WW8Num31z4"/>
    <w:rsid w:val="00EE6C16"/>
  </w:style>
  <w:style w:type="character" w:customStyle="1" w:styleId="WW8Num31z5">
    <w:name w:val="WW8Num31z5"/>
    <w:rsid w:val="00EE6C16"/>
  </w:style>
  <w:style w:type="character" w:customStyle="1" w:styleId="WW8Num31z6">
    <w:name w:val="WW8Num31z6"/>
    <w:rsid w:val="00EE6C16"/>
  </w:style>
  <w:style w:type="character" w:customStyle="1" w:styleId="WW8Num31z7">
    <w:name w:val="WW8Num31z7"/>
    <w:rsid w:val="00EE6C16"/>
  </w:style>
  <w:style w:type="character" w:customStyle="1" w:styleId="WW8Num31z8">
    <w:name w:val="WW8Num31z8"/>
    <w:rsid w:val="00EE6C16"/>
  </w:style>
  <w:style w:type="character" w:customStyle="1" w:styleId="WW8Num32z0">
    <w:name w:val="WW8Num32z0"/>
    <w:rsid w:val="00EE6C16"/>
    <w:rPr>
      <w:rFonts w:ascii="Arial" w:hAnsi="Arial" w:cs="Arial"/>
      <w:bCs/>
      <w:i/>
      <w:iCs/>
    </w:rPr>
  </w:style>
  <w:style w:type="character" w:customStyle="1" w:styleId="WW8Num33z0">
    <w:name w:val="WW8Num33z0"/>
    <w:rsid w:val="00EE6C16"/>
    <w:rPr>
      <w:rFonts w:ascii="Arial" w:hAnsi="Arial" w:cs="Arial"/>
    </w:rPr>
  </w:style>
  <w:style w:type="character" w:customStyle="1" w:styleId="WW8Num33z1">
    <w:name w:val="WW8Num33z1"/>
    <w:rsid w:val="00EE6C16"/>
  </w:style>
  <w:style w:type="character" w:customStyle="1" w:styleId="WW8Num33z2">
    <w:name w:val="WW8Num33z2"/>
    <w:rsid w:val="00EE6C16"/>
  </w:style>
  <w:style w:type="character" w:customStyle="1" w:styleId="WW8Num33z3">
    <w:name w:val="WW8Num33z3"/>
    <w:rsid w:val="00EE6C16"/>
  </w:style>
  <w:style w:type="character" w:customStyle="1" w:styleId="WW8Num33z4">
    <w:name w:val="WW8Num33z4"/>
    <w:rsid w:val="00EE6C16"/>
  </w:style>
  <w:style w:type="character" w:customStyle="1" w:styleId="WW8Num33z5">
    <w:name w:val="WW8Num33z5"/>
    <w:rsid w:val="00EE6C16"/>
  </w:style>
  <w:style w:type="character" w:customStyle="1" w:styleId="WW8Num33z6">
    <w:name w:val="WW8Num33z6"/>
    <w:rsid w:val="00EE6C16"/>
  </w:style>
  <w:style w:type="character" w:customStyle="1" w:styleId="WW8Num33z7">
    <w:name w:val="WW8Num33z7"/>
    <w:rsid w:val="00EE6C16"/>
  </w:style>
  <w:style w:type="character" w:customStyle="1" w:styleId="WW8Num33z8">
    <w:name w:val="WW8Num33z8"/>
    <w:rsid w:val="00EE6C16"/>
  </w:style>
  <w:style w:type="character" w:customStyle="1" w:styleId="WW8Num34z0">
    <w:name w:val="WW8Num34z0"/>
    <w:rsid w:val="00EE6C16"/>
    <w:rPr>
      <w:rFonts w:ascii="Arial" w:hAnsi="Arial" w:cs="Arial"/>
      <w:sz w:val="22"/>
      <w:szCs w:val="22"/>
    </w:rPr>
  </w:style>
  <w:style w:type="character" w:customStyle="1" w:styleId="WW8Num34z1">
    <w:name w:val="WW8Num34z1"/>
    <w:rsid w:val="00EE6C16"/>
  </w:style>
  <w:style w:type="character" w:customStyle="1" w:styleId="WW8Num34z2">
    <w:name w:val="WW8Num34z2"/>
    <w:rsid w:val="00EE6C16"/>
  </w:style>
  <w:style w:type="character" w:customStyle="1" w:styleId="WW8Num34z3">
    <w:name w:val="WW8Num34z3"/>
    <w:rsid w:val="00EE6C16"/>
  </w:style>
  <w:style w:type="character" w:customStyle="1" w:styleId="WW8Num34z4">
    <w:name w:val="WW8Num34z4"/>
    <w:rsid w:val="00EE6C16"/>
  </w:style>
  <w:style w:type="character" w:customStyle="1" w:styleId="WW8Num34z5">
    <w:name w:val="WW8Num34z5"/>
    <w:rsid w:val="00EE6C16"/>
  </w:style>
  <w:style w:type="character" w:customStyle="1" w:styleId="WW8Num34z6">
    <w:name w:val="WW8Num34z6"/>
    <w:rsid w:val="00EE6C16"/>
  </w:style>
  <w:style w:type="character" w:customStyle="1" w:styleId="WW8Num34z7">
    <w:name w:val="WW8Num34z7"/>
    <w:rsid w:val="00EE6C16"/>
  </w:style>
  <w:style w:type="character" w:customStyle="1" w:styleId="WW8Num34z8">
    <w:name w:val="WW8Num34z8"/>
    <w:rsid w:val="00EE6C16"/>
  </w:style>
  <w:style w:type="character" w:customStyle="1" w:styleId="WW8Num35z0">
    <w:name w:val="WW8Num35z0"/>
    <w:rsid w:val="00EE6C16"/>
    <w:rPr>
      <w:rFonts w:ascii="Arial" w:hAnsi="Arial" w:cs="Arial"/>
      <w:sz w:val="22"/>
      <w:szCs w:val="22"/>
    </w:rPr>
  </w:style>
  <w:style w:type="character" w:customStyle="1" w:styleId="WW8Num35z1">
    <w:name w:val="WW8Num35z1"/>
    <w:rsid w:val="00EE6C16"/>
  </w:style>
  <w:style w:type="character" w:customStyle="1" w:styleId="WW8Num35z2">
    <w:name w:val="WW8Num35z2"/>
    <w:rsid w:val="00EE6C16"/>
  </w:style>
  <w:style w:type="character" w:customStyle="1" w:styleId="WW8Num35z3">
    <w:name w:val="WW8Num35z3"/>
    <w:rsid w:val="00EE6C16"/>
  </w:style>
  <w:style w:type="character" w:customStyle="1" w:styleId="WW8Num35z4">
    <w:name w:val="WW8Num35z4"/>
    <w:rsid w:val="00EE6C16"/>
  </w:style>
  <w:style w:type="character" w:customStyle="1" w:styleId="WW8Num35z5">
    <w:name w:val="WW8Num35z5"/>
    <w:rsid w:val="00EE6C16"/>
  </w:style>
  <w:style w:type="character" w:customStyle="1" w:styleId="WW8Num35z6">
    <w:name w:val="WW8Num35z6"/>
    <w:rsid w:val="00EE6C16"/>
  </w:style>
  <w:style w:type="character" w:customStyle="1" w:styleId="WW8Num35z7">
    <w:name w:val="WW8Num35z7"/>
    <w:rsid w:val="00EE6C16"/>
  </w:style>
  <w:style w:type="character" w:customStyle="1" w:styleId="WW8Num35z8">
    <w:name w:val="WW8Num35z8"/>
    <w:rsid w:val="00EE6C16"/>
  </w:style>
  <w:style w:type="character" w:customStyle="1" w:styleId="WW8Num36z0">
    <w:name w:val="WW8Num36z0"/>
    <w:rsid w:val="00EE6C16"/>
    <w:rPr>
      <w:rFonts w:ascii="Arial" w:hAnsi="Arial" w:cs="Arial"/>
      <w:b/>
      <w:bCs/>
      <w:sz w:val="22"/>
      <w:szCs w:val="22"/>
    </w:rPr>
  </w:style>
  <w:style w:type="character" w:customStyle="1" w:styleId="WW8Num36z1">
    <w:name w:val="WW8Num36z1"/>
    <w:rsid w:val="00EE6C16"/>
  </w:style>
  <w:style w:type="character" w:customStyle="1" w:styleId="WW8Num36z2">
    <w:name w:val="WW8Num36z2"/>
    <w:rsid w:val="00EE6C16"/>
  </w:style>
  <w:style w:type="character" w:customStyle="1" w:styleId="WW8Num36z3">
    <w:name w:val="WW8Num36z3"/>
    <w:rsid w:val="00EE6C16"/>
  </w:style>
  <w:style w:type="character" w:customStyle="1" w:styleId="WW8Num36z4">
    <w:name w:val="WW8Num36z4"/>
    <w:rsid w:val="00EE6C16"/>
  </w:style>
  <w:style w:type="character" w:customStyle="1" w:styleId="WW8Num36z5">
    <w:name w:val="WW8Num36z5"/>
    <w:rsid w:val="00EE6C16"/>
  </w:style>
  <w:style w:type="character" w:customStyle="1" w:styleId="WW8Num36z6">
    <w:name w:val="WW8Num36z6"/>
    <w:rsid w:val="00EE6C16"/>
  </w:style>
  <w:style w:type="character" w:customStyle="1" w:styleId="WW8Num36z7">
    <w:name w:val="WW8Num36z7"/>
    <w:rsid w:val="00EE6C16"/>
  </w:style>
  <w:style w:type="character" w:customStyle="1" w:styleId="WW8Num36z8">
    <w:name w:val="WW8Num36z8"/>
    <w:rsid w:val="00EE6C16"/>
  </w:style>
  <w:style w:type="character" w:customStyle="1" w:styleId="WW8Num37z0">
    <w:name w:val="WW8Num37z0"/>
    <w:rsid w:val="00EE6C16"/>
    <w:rPr>
      <w:rFonts w:ascii="Arial" w:hAnsi="Arial" w:cs="Arial"/>
      <w:b/>
      <w:bCs w:val="0"/>
    </w:rPr>
  </w:style>
  <w:style w:type="character" w:customStyle="1" w:styleId="WW8Num37z1">
    <w:name w:val="WW8Num37z1"/>
    <w:rsid w:val="00EE6C16"/>
  </w:style>
  <w:style w:type="character" w:customStyle="1" w:styleId="WW8Num37z2">
    <w:name w:val="WW8Num37z2"/>
    <w:rsid w:val="00EE6C16"/>
  </w:style>
  <w:style w:type="character" w:customStyle="1" w:styleId="WW8Num37z3">
    <w:name w:val="WW8Num37z3"/>
    <w:rsid w:val="00EE6C16"/>
  </w:style>
  <w:style w:type="character" w:customStyle="1" w:styleId="WW8Num37z4">
    <w:name w:val="WW8Num37z4"/>
    <w:rsid w:val="00EE6C16"/>
  </w:style>
  <w:style w:type="character" w:customStyle="1" w:styleId="WW8Num37z5">
    <w:name w:val="WW8Num37z5"/>
    <w:rsid w:val="00EE6C16"/>
  </w:style>
  <w:style w:type="character" w:customStyle="1" w:styleId="WW8Num37z6">
    <w:name w:val="WW8Num37z6"/>
    <w:rsid w:val="00EE6C16"/>
  </w:style>
  <w:style w:type="character" w:customStyle="1" w:styleId="WW8Num37z7">
    <w:name w:val="WW8Num37z7"/>
    <w:rsid w:val="00EE6C16"/>
  </w:style>
  <w:style w:type="character" w:customStyle="1" w:styleId="WW8Num37z8">
    <w:name w:val="WW8Num37z8"/>
    <w:rsid w:val="00EE6C16"/>
  </w:style>
  <w:style w:type="character" w:customStyle="1" w:styleId="WW8Num38z0">
    <w:name w:val="WW8Num38z0"/>
    <w:rsid w:val="00EE6C16"/>
    <w:rPr>
      <w:rFonts w:ascii="Arial" w:hAnsi="Arial" w:cs="Arial"/>
      <w:b/>
      <w:bCs w:val="0"/>
    </w:rPr>
  </w:style>
  <w:style w:type="character" w:customStyle="1" w:styleId="WW8Num38z1">
    <w:name w:val="WW8Num38z1"/>
    <w:rsid w:val="00EE6C16"/>
  </w:style>
  <w:style w:type="character" w:customStyle="1" w:styleId="WW8Num38z2">
    <w:name w:val="WW8Num38z2"/>
    <w:rsid w:val="00EE6C16"/>
  </w:style>
  <w:style w:type="character" w:customStyle="1" w:styleId="WW8Num38z3">
    <w:name w:val="WW8Num38z3"/>
    <w:rsid w:val="00EE6C16"/>
  </w:style>
  <w:style w:type="character" w:customStyle="1" w:styleId="WW8Num38z4">
    <w:name w:val="WW8Num38z4"/>
    <w:rsid w:val="00EE6C16"/>
  </w:style>
  <w:style w:type="character" w:customStyle="1" w:styleId="WW8Num38z5">
    <w:name w:val="WW8Num38z5"/>
    <w:rsid w:val="00EE6C16"/>
  </w:style>
  <w:style w:type="character" w:customStyle="1" w:styleId="WW8Num38z6">
    <w:name w:val="WW8Num38z6"/>
    <w:rsid w:val="00EE6C16"/>
  </w:style>
  <w:style w:type="character" w:customStyle="1" w:styleId="WW8Num38z7">
    <w:name w:val="WW8Num38z7"/>
    <w:rsid w:val="00EE6C16"/>
  </w:style>
  <w:style w:type="character" w:customStyle="1" w:styleId="WW8Num38z8">
    <w:name w:val="WW8Num38z8"/>
    <w:rsid w:val="00EE6C16"/>
  </w:style>
  <w:style w:type="character" w:customStyle="1" w:styleId="WW8Num39z0">
    <w:name w:val="WW8Num39z0"/>
    <w:rsid w:val="00EE6C16"/>
    <w:rPr>
      <w:rFonts w:ascii="Arial" w:hAnsi="Arial" w:cs="Arial"/>
      <w:b/>
      <w:bCs/>
    </w:rPr>
  </w:style>
  <w:style w:type="character" w:customStyle="1" w:styleId="WW8Num39z1">
    <w:name w:val="WW8Num39z1"/>
    <w:rsid w:val="00EE6C16"/>
  </w:style>
  <w:style w:type="character" w:customStyle="1" w:styleId="WW8Num39z2">
    <w:name w:val="WW8Num39z2"/>
    <w:rsid w:val="00EE6C16"/>
  </w:style>
  <w:style w:type="character" w:customStyle="1" w:styleId="WW8Num39z3">
    <w:name w:val="WW8Num39z3"/>
    <w:rsid w:val="00EE6C16"/>
  </w:style>
  <w:style w:type="character" w:customStyle="1" w:styleId="WW8Num39z4">
    <w:name w:val="WW8Num39z4"/>
    <w:rsid w:val="00EE6C16"/>
  </w:style>
  <w:style w:type="character" w:customStyle="1" w:styleId="WW8Num39z5">
    <w:name w:val="WW8Num39z5"/>
    <w:rsid w:val="00EE6C16"/>
  </w:style>
  <w:style w:type="character" w:customStyle="1" w:styleId="WW8Num39z6">
    <w:name w:val="WW8Num39z6"/>
    <w:rsid w:val="00EE6C16"/>
  </w:style>
  <w:style w:type="character" w:customStyle="1" w:styleId="WW8Num39z7">
    <w:name w:val="WW8Num39z7"/>
    <w:rsid w:val="00EE6C16"/>
  </w:style>
  <w:style w:type="character" w:customStyle="1" w:styleId="WW8Num39z8">
    <w:name w:val="WW8Num39z8"/>
    <w:rsid w:val="00EE6C16"/>
  </w:style>
  <w:style w:type="character" w:customStyle="1" w:styleId="WW8Num4z2">
    <w:name w:val="WW8Num4z2"/>
    <w:rsid w:val="00EE6C16"/>
  </w:style>
  <w:style w:type="character" w:customStyle="1" w:styleId="WW8Num15z1">
    <w:name w:val="WW8Num15z1"/>
    <w:rsid w:val="00EE6C16"/>
  </w:style>
  <w:style w:type="character" w:customStyle="1" w:styleId="WW8Num15z2">
    <w:name w:val="WW8Num15z2"/>
    <w:rsid w:val="00EE6C16"/>
  </w:style>
  <w:style w:type="character" w:customStyle="1" w:styleId="WW8Num15z3">
    <w:name w:val="WW8Num15z3"/>
    <w:rsid w:val="00EE6C16"/>
  </w:style>
  <w:style w:type="character" w:customStyle="1" w:styleId="WW8Num15z4">
    <w:name w:val="WW8Num15z4"/>
    <w:rsid w:val="00EE6C16"/>
  </w:style>
  <w:style w:type="character" w:customStyle="1" w:styleId="WW8Num15z5">
    <w:name w:val="WW8Num15z5"/>
    <w:rsid w:val="00EE6C16"/>
  </w:style>
  <w:style w:type="character" w:customStyle="1" w:styleId="WW8Num15z6">
    <w:name w:val="WW8Num15z6"/>
    <w:rsid w:val="00EE6C16"/>
  </w:style>
  <w:style w:type="character" w:customStyle="1" w:styleId="WW8Num15z7">
    <w:name w:val="WW8Num15z7"/>
    <w:rsid w:val="00EE6C16"/>
  </w:style>
  <w:style w:type="character" w:customStyle="1" w:styleId="WW8Num15z8">
    <w:name w:val="WW8Num15z8"/>
    <w:rsid w:val="00EE6C16"/>
  </w:style>
  <w:style w:type="character" w:customStyle="1" w:styleId="WW8Num18z3">
    <w:name w:val="WW8Num18z3"/>
    <w:rsid w:val="00EE6C16"/>
  </w:style>
  <w:style w:type="character" w:customStyle="1" w:styleId="WW8Num18z4">
    <w:name w:val="WW8Num18z4"/>
    <w:rsid w:val="00EE6C16"/>
  </w:style>
  <w:style w:type="character" w:customStyle="1" w:styleId="WW8Num18z5">
    <w:name w:val="WW8Num18z5"/>
    <w:rsid w:val="00EE6C16"/>
  </w:style>
  <w:style w:type="character" w:customStyle="1" w:styleId="WW8Num18z6">
    <w:name w:val="WW8Num18z6"/>
    <w:rsid w:val="00EE6C16"/>
  </w:style>
  <w:style w:type="character" w:customStyle="1" w:styleId="WW8Num18z7">
    <w:name w:val="WW8Num18z7"/>
    <w:rsid w:val="00EE6C16"/>
  </w:style>
  <w:style w:type="character" w:customStyle="1" w:styleId="WW8Num18z8">
    <w:name w:val="WW8Num18z8"/>
    <w:rsid w:val="00EE6C16"/>
  </w:style>
  <w:style w:type="character" w:customStyle="1" w:styleId="WW8Num21z1">
    <w:name w:val="WW8Num21z1"/>
    <w:rsid w:val="00EE6C16"/>
  </w:style>
  <w:style w:type="character" w:customStyle="1" w:styleId="WW8Num21z2">
    <w:name w:val="WW8Num21z2"/>
    <w:rsid w:val="00EE6C16"/>
  </w:style>
  <w:style w:type="character" w:customStyle="1" w:styleId="WW8Num21z5">
    <w:name w:val="WW8Num21z5"/>
    <w:rsid w:val="00EE6C16"/>
  </w:style>
  <w:style w:type="character" w:customStyle="1" w:styleId="WW8Num21z6">
    <w:name w:val="WW8Num21z6"/>
    <w:rsid w:val="00EE6C16"/>
  </w:style>
  <w:style w:type="character" w:customStyle="1" w:styleId="WW8Num21z7">
    <w:name w:val="WW8Num21z7"/>
    <w:rsid w:val="00EE6C16"/>
  </w:style>
  <w:style w:type="character" w:customStyle="1" w:styleId="WW8Num21z8">
    <w:name w:val="WW8Num21z8"/>
    <w:rsid w:val="00EE6C16"/>
  </w:style>
  <w:style w:type="character" w:customStyle="1" w:styleId="WW8Num22z1">
    <w:name w:val="WW8Num22z1"/>
    <w:rsid w:val="00EE6C16"/>
  </w:style>
  <w:style w:type="character" w:customStyle="1" w:styleId="WW8Num22z2">
    <w:name w:val="WW8Num22z2"/>
    <w:rsid w:val="00EE6C16"/>
  </w:style>
  <w:style w:type="character" w:customStyle="1" w:styleId="WW8Num22z3">
    <w:name w:val="WW8Num22z3"/>
    <w:rsid w:val="00EE6C16"/>
  </w:style>
  <w:style w:type="character" w:customStyle="1" w:styleId="WW8Num22z4">
    <w:name w:val="WW8Num22z4"/>
    <w:rsid w:val="00EE6C16"/>
  </w:style>
  <w:style w:type="character" w:customStyle="1" w:styleId="WW8Num22z5">
    <w:name w:val="WW8Num22z5"/>
    <w:rsid w:val="00EE6C16"/>
  </w:style>
  <w:style w:type="character" w:customStyle="1" w:styleId="WW8Num22z6">
    <w:name w:val="WW8Num22z6"/>
    <w:rsid w:val="00EE6C16"/>
  </w:style>
  <w:style w:type="character" w:customStyle="1" w:styleId="WW8Num22z7">
    <w:name w:val="WW8Num22z7"/>
    <w:rsid w:val="00EE6C16"/>
  </w:style>
  <w:style w:type="character" w:customStyle="1" w:styleId="WW8Num22z8">
    <w:name w:val="WW8Num22z8"/>
    <w:rsid w:val="00EE6C16"/>
  </w:style>
  <w:style w:type="character" w:customStyle="1" w:styleId="WW8Num25z1">
    <w:name w:val="WW8Num25z1"/>
    <w:rsid w:val="00EE6C16"/>
  </w:style>
  <w:style w:type="character" w:customStyle="1" w:styleId="WW8Num25z2">
    <w:name w:val="WW8Num25z2"/>
    <w:rsid w:val="00EE6C16"/>
  </w:style>
  <w:style w:type="character" w:customStyle="1" w:styleId="WW8Num25z3">
    <w:name w:val="WW8Num25z3"/>
    <w:rsid w:val="00EE6C16"/>
  </w:style>
  <w:style w:type="character" w:customStyle="1" w:styleId="WW8Num25z4">
    <w:name w:val="WW8Num25z4"/>
    <w:rsid w:val="00EE6C16"/>
  </w:style>
  <w:style w:type="character" w:customStyle="1" w:styleId="WW8Num25z5">
    <w:name w:val="WW8Num25z5"/>
    <w:rsid w:val="00EE6C16"/>
  </w:style>
  <w:style w:type="character" w:customStyle="1" w:styleId="WW8Num25z6">
    <w:name w:val="WW8Num25z6"/>
    <w:rsid w:val="00EE6C16"/>
  </w:style>
  <w:style w:type="character" w:customStyle="1" w:styleId="WW8Num25z7">
    <w:name w:val="WW8Num25z7"/>
    <w:rsid w:val="00EE6C16"/>
  </w:style>
  <w:style w:type="character" w:customStyle="1" w:styleId="WW8Num25z8">
    <w:name w:val="WW8Num25z8"/>
    <w:rsid w:val="00EE6C16"/>
  </w:style>
  <w:style w:type="character" w:customStyle="1" w:styleId="WW8Num40z0">
    <w:name w:val="WW8Num40z0"/>
    <w:rsid w:val="00EE6C16"/>
    <w:rPr>
      <w:rFonts w:ascii="Symbol" w:hAnsi="Symbol" w:cs="Symbol" w:hint="default"/>
    </w:rPr>
  </w:style>
  <w:style w:type="character" w:customStyle="1" w:styleId="WW8Num41z0">
    <w:name w:val="WW8Num41z0"/>
    <w:rsid w:val="00EE6C16"/>
    <w:rPr>
      <w:rFonts w:ascii="Arial" w:hAnsi="Arial" w:cs="Arial"/>
    </w:rPr>
  </w:style>
  <w:style w:type="character" w:customStyle="1" w:styleId="WW8Num41z1">
    <w:name w:val="WW8Num41z1"/>
    <w:rsid w:val="00EE6C16"/>
  </w:style>
  <w:style w:type="character" w:customStyle="1" w:styleId="WW8Num41z2">
    <w:name w:val="WW8Num41z2"/>
    <w:rsid w:val="00EE6C16"/>
  </w:style>
  <w:style w:type="character" w:customStyle="1" w:styleId="WW8Num41z3">
    <w:name w:val="WW8Num41z3"/>
    <w:rsid w:val="00EE6C16"/>
  </w:style>
  <w:style w:type="character" w:customStyle="1" w:styleId="WW8Num41z4">
    <w:name w:val="WW8Num41z4"/>
    <w:rsid w:val="00EE6C16"/>
  </w:style>
  <w:style w:type="character" w:customStyle="1" w:styleId="WW8Num41z5">
    <w:name w:val="WW8Num41z5"/>
    <w:rsid w:val="00EE6C16"/>
  </w:style>
  <w:style w:type="character" w:customStyle="1" w:styleId="WW8Num41z6">
    <w:name w:val="WW8Num41z6"/>
    <w:rsid w:val="00EE6C16"/>
  </w:style>
  <w:style w:type="character" w:customStyle="1" w:styleId="WW8Num41z7">
    <w:name w:val="WW8Num41z7"/>
    <w:rsid w:val="00EE6C16"/>
  </w:style>
  <w:style w:type="character" w:customStyle="1" w:styleId="WW8Num41z8">
    <w:name w:val="WW8Num41z8"/>
    <w:rsid w:val="00EE6C16"/>
  </w:style>
  <w:style w:type="character" w:customStyle="1" w:styleId="WW8Num42z0">
    <w:name w:val="WW8Num42z0"/>
    <w:rsid w:val="00EE6C16"/>
  </w:style>
  <w:style w:type="character" w:customStyle="1" w:styleId="WW8Num42z1">
    <w:name w:val="WW8Num42z1"/>
    <w:rsid w:val="00EE6C16"/>
  </w:style>
  <w:style w:type="character" w:customStyle="1" w:styleId="WW8Num42z2">
    <w:name w:val="WW8Num42z2"/>
    <w:rsid w:val="00EE6C16"/>
  </w:style>
  <w:style w:type="character" w:customStyle="1" w:styleId="WW8Num42z3">
    <w:name w:val="WW8Num42z3"/>
    <w:rsid w:val="00EE6C16"/>
  </w:style>
  <w:style w:type="character" w:customStyle="1" w:styleId="WW8Num42z4">
    <w:name w:val="WW8Num42z4"/>
    <w:rsid w:val="00EE6C16"/>
  </w:style>
  <w:style w:type="character" w:customStyle="1" w:styleId="WW8Num42z5">
    <w:name w:val="WW8Num42z5"/>
    <w:rsid w:val="00EE6C16"/>
  </w:style>
  <w:style w:type="character" w:customStyle="1" w:styleId="WW8Num42z6">
    <w:name w:val="WW8Num42z6"/>
    <w:rsid w:val="00EE6C16"/>
  </w:style>
  <w:style w:type="character" w:customStyle="1" w:styleId="WW8Num42z7">
    <w:name w:val="WW8Num42z7"/>
    <w:rsid w:val="00EE6C16"/>
  </w:style>
  <w:style w:type="character" w:customStyle="1" w:styleId="WW8Num42z8">
    <w:name w:val="WW8Num42z8"/>
    <w:rsid w:val="00EE6C16"/>
  </w:style>
  <w:style w:type="character" w:customStyle="1" w:styleId="WW8Num43z0">
    <w:name w:val="WW8Num43z0"/>
    <w:rsid w:val="00EE6C16"/>
    <w:rPr>
      <w:rFonts w:hint="default"/>
    </w:rPr>
  </w:style>
  <w:style w:type="character" w:customStyle="1" w:styleId="WW8Num44z0">
    <w:name w:val="WW8Num44z0"/>
    <w:rsid w:val="00EE6C16"/>
    <w:rPr>
      <w:rFonts w:hint="default"/>
    </w:rPr>
  </w:style>
  <w:style w:type="character" w:customStyle="1" w:styleId="WW8Num45z0">
    <w:name w:val="WW8Num45z0"/>
    <w:rsid w:val="00EE6C16"/>
    <w:rPr>
      <w:rFonts w:ascii="Symbol" w:hAnsi="Symbol" w:cs="Symbol" w:hint="default"/>
      <w:color w:val="000000"/>
      <w:shd w:val="clear" w:color="auto" w:fill="FFFF00"/>
    </w:rPr>
  </w:style>
  <w:style w:type="character" w:customStyle="1" w:styleId="WW8Num46z0">
    <w:name w:val="WW8Num46z0"/>
    <w:rsid w:val="00EE6C16"/>
    <w:rPr>
      <w:rFonts w:hint="default"/>
    </w:rPr>
  </w:style>
  <w:style w:type="character" w:customStyle="1" w:styleId="WW8Num47z0">
    <w:name w:val="WW8Num47z0"/>
    <w:rsid w:val="00EE6C16"/>
    <w:rPr>
      <w:rFonts w:ascii="Arial" w:hAnsi="Arial" w:cs="Arial" w:hint="default"/>
      <w:b/>
      <w:bCs/>
      <w:sz w:val="22"/>
      <w:szCs w:val="22"/>
    </w:rPr>
  </w:style>
  <w:style w:type="character" w:customStyle="1" w:styleId="WW8Num48z0">
    <w:name w:val="WW8Num48z0"/>
    <w:rsid w:val="00EE6C16"/>
    <w:rPr>
      <w:rFonts w:hint="default"/>
    </w:rPr>
  </w:style>
  <w:style w:type="character" w:customStyle="1" w:styleId="WW8Num49z0">
    <w:name w:val="WW8Num49z0"/>
    <w:rsid w:val="00EE6C16"/>
    <w:rPr>
      <w:rFonts w:ascii="Book Antiqua" w:hAnsi="Book Antiqua" w:cs="Times New Roman"/>
      <w:b w:val="0"/>
      <w:bCs/>
      <w:sz w:val="22"/>
      <w:szCs w:val="22"/>
    </w:rPr>
  </w:style>
  <w:style w:type="character" w:customStyle="1" w:styleId="WW8Num49z1">
    <w:name w:val="WW8Num49z1"/>
    <w:rsid w:val="00EE6C16"/>
    <w:rPr>
      <w:rFonts w:ascii="Book Antiqua" w:hAnsi="Book Antiqua" w:cs="Times New Roman" w:hint="default"/>
      <w:sz w:val="22"/>
      <w:szCs w:val="22"/>
    </w:rPr>
  </w:style>
  <w:style w:type="character" w:customStyle="1" w:styleId="WW8Num50z0">
    <w:name w:val="WW8Num50z0"/>
    <w:rsid w:val="00EE6C16"/>
    <w:rPr>
      <w:rFonts w:ascii="Arial" w:hAnsi="Arial" w:cs="Arial"/>
      <w:b/>
      <w:iCs/>
      <w:color w:val="auto"/>
    </w:rPr>
  </w:style>
  <w:style w:type="character" w:customStyle="1" w:styleId="WW8Num50z1">
    <w:name w:val="WW8Num50z1"/>
    <w:rsid w:val="00EE6C16"/>
  </w:style>
  <w:style w:type="character" w:customStyle="1" w:styleId="WW8Num50z2">
    <w:name w:val="WW8Num50z2"/>
    <w:rsid w:val="00EE6C16"/>
  </w:style>
  <w:style w:type="character" w:customStyle="1" w:styleId="WW8Num50z3">
    <w:name w:val="WW8Num50z3"/>
    <w:rsid w:val="00EE6C16"/>
  </w:style>
  <w:style w:type="character" w:customStyle="1" w:styleId="WW8Num50z4">
    <w:name w:val="WW8Num50z4"/>
    <w:rsid w:val="00EE6C16"/>
  </w:style>
  <w:style w:type="character" w:customStyle="1" w:styleId="WW8Num50z5">
    <w:name w:val="WW8Num50z5"/>
    <w:rsid w:val="00EE6C16"/>
  </w:style>
  <w:style w:type="character" w:customStyle="1" w:styleId="WW8Num50z6">
    <w:name w:val="WW8Num50z6"/>
    <w:rsid w:val="00EE6C16"/>
  </w:style>
  <w:style w:type="character" w:customStyle="1" w:styleId="WW8Num50z7">
    <w:name w:val="WW8Num50z7"/>
    <w:rsid w:val="00EE6C16"/>
  </w:style>
  <w:style w:type="character" w:customStyle="1" w:styleId="WW8Num50z8">
    <w:name w:val="WW8Num50z8"/>
    <w:rsid w:val="00EE6C16"/>
  </w:style>
  <w:style w:type="character" w:customStyle="1" w:styleId="WW8Num51z0">
    <w:name w:val="WW8Num51z0"/>
    <w:rsid w:val="00EE6C16"/>
    <w:rPr>
      <w:rFonts w:ascii="Arial" w:hAnsi="Arial" w:cs="Arial"/>
    </w:rPr>
  </w:style>
  <w:style w:type="character" w:customStyle="1" w:styleId="WW8Num52z0">
    <w:name w:val="WW8Num52z0"/>
    <w:rsid w:val="00EE6C16"/>
    <w:rPr>
      <w:rFonts w:ascii="Arial" w:hAnsi="Arial" w:cs="Arial"/>
      <w:bCs/>
      <w:i/>
      <w:iCs/>
    </w:rPr>
  </w:style>
  <w:style w:type="character" w:customStyle="1" w:styleId="WW8Num53z0">
    <w:name w:val="WW8Num53z0"/>
    <w:rsid w:val="00EE6C16"/>
    <w:rPr>
      <w:rFonts w:ascii="Arial" w:hAnsi="Arial" w:cs="Arial"/>
    </w:rPr>
  </w:style>
  <w:style w:type="character" w:customStyle="1" w:styleId="WW8Num53z1">
    <w:name w:val="WW8Num53z1"/>
    <w:rsid w:val="00EE6C16"/>
  </w:style>
  <w:style w:type="character" w:customStyle="1" w:styleId="WW8Num53z2">
    <w:name w:val="WW8Num53z2"/>
    <w:rsid w:val="00EE6C16"/>
  </w:style>
  <w:style w:type="character" w:customStyle="1" w:styleId="WW8Num53z3">
    <w:name w:val="WW8Num53z3"/>
    <w:rsid w:val="00EE6C16"/>
  </w:style>
  <w:style w:type="character" w:customStyle="1" w:styleId="WW8Num53z4">
    <w:name w:val="WW8Num53z4"/>
    <w:rsid w:val="00EE6C16"/>
  </w:style>
  <w:style w:type="character" w:customStyle="1" w:styleId="WW8Num53z5">
    <w:name w:val="WW8Num53z5"/>
    <w:rsid w:val="00EE6C16"/>
  </w:style>
  <w:style w:type="character" w:customStyle="1" w:styleId="WW8Num53z6">
    <w:name w:val="WW8Num53z6"/>
    <w:rsid w:val="00EE6C16"/>
  </w:style>
  <w:style w:type="character" w:customStyle="1" w:styleId="WW8Num53z7">
    <w:name w:val="WW8Num53z7"/>
    <w:rsid w:val="00EE6C16"/>
  </w:style>
  <w:style w:type="character" w:customStyle="1" w:styleId="WW8Num53z8">
    <w:name w:val="WW8Num53z8"/>
    <w:rsid w:val="00EE6C16"/>
  </w:style>
  <w:style w:type="character" w:customStyle="1" w:styleId="WW8Num54z0">
    <w:name w:val="WW8Num54z0"/>
    <w:rsid w:val="00EE6C16"/>
    <w:rPr>
      <w:rFonts w:ascii="Arial" w:hAnsi="Arial" w:cs="Arial"/>
      <w:sz w:val="22"/>
      <w:szCs w:val="22"/>
    </w:rPr>
  </w:style>
  <w:style w:type="character" w:customStyle="1" w:styleId="WW8Num54z1">
    <w:name w:val="WW8Num54z1"/>
    <w:rsid w:val="00EE6C16"/>
  </w:style>
  <w:style w:type="character" w:customStyle="1" w:styleId="WW8Num54z2">
    <w:name w:val="WW8Num54z2"/>
    <w:rsid w:val="00EE6C16"/>
  </w:style>
  <w:style w:type="character" w:customStyle="1" w:styleId="WW8Num54z3">
    <w:name w:val="WW8Num54z3"/>
    <w:rsid w:val="00EE6C16"/>
  </w:style>
  <w:style w:type="character" w:customStyle="1" w:styleId="WW8Num54z4">
    <w:name w:val="WW8Num54z4"/>
    <w:rsid w:val="00EE6C16"/>
  </w:style>
  <w:style w:type="character" w:customStyle="1" w:styleId="WW8Num54z5">
    <w:name w:val="WW8Num54z5"/>
    <w:rsid w:val="00EE6C16"/>
  </w:style>
  <w:style w:type="character" w:customStyle="1" w:styleId="WW8Num54z6">
    <w:name w:val="WW8Num54z6"/>
    <w:rsid w:val="00EE6C16"/>
  </w:style>
  <w:style w:type="character" w:customStyle="1" w:styleId="WW8Num54z7">
    <w:name w:val="WW8Num54z7"/>
    <w:rsid w:val="00EE6C16"/>
  </w:style>
  <w:style w:type="character" w:customStyle="1" w:styleId="WW8Num54z8">
    <w:name w:val="WW8Num54z8"/>
    <w:rsid w:val="00EE6C16"/>
  </w:style>
  <w:style w:type="character" w:customStyle="1" w:styleId="WW8Num20z1">
    <w:name w:val="WW8Num20z1"/>
    <w:rsid w:val="00EE6C16"/>
  </w:style>
  <w:style w:type="character" w:customStyle="1" w:styleId="WW8Num20z2">
    <w:name w:val="WW8Num20z2"/>
    <w:rsid w:val="00EE6C16"/>
  </w:style>
  <w:style w:type="character" w:customStyle="1" w:styleId="WW8Num20z3">
    <w:name w:val="WW8Num20z3"/>
    <w:rsid w:val="00EE6C16"/>
  </w:style>
  <w:style w:type="character" w:customStyle="1" w:styleId="WW8Num20z4">
    <w:name w:val="WW8Num20z4"/>
    <w:rsid w:val="00EE6C16"/>
  </w:style>
  <w:style w:type="character" w:customStyle="1" w:styleId="WW8Num20z5">
    <w:name w:val="WW8Num20z5"/>
    <w:rsid w:val="00EE6C16"/>
  </w:style>
  <w:style w:type="character" w:customStyle="1" w:styleId="WW8Num20z6">
    <w:name w:val="WW8Num20z6"/>
    <w:rsid w:val="00EE6C16"/>
  </w:style>
  <w:style w:type="character" w:customStyle="1" w:styleId="WW8Num20z7">
    <w:name w:val="WW8Num20z7"/>
    <w:rsid w:val="00EE6C16"/>
  </w:style>
  <w:style w:type="character" w:customStyle="1" w:styleId="WW8Num20z8">
    <w:name w:val="WW8Num20z8"/>
    <w:rsid w:val="00EE6C16"/>
  </w:style>
  <w:style w:type="character" w:customStyle="1" w:styleId="WW8Num24z1">
    <w:name w:val="WW8Num24z1"/>
    <w:rsid w:val="00EE6C16"/>
    <w:rPr>
      <w:rFonts w:ascii="Courier New" w:hAnsi="Courier New" w:cs="Courier New" w:hint="default"/>
    </w:rPr>
  </w:style>
  <w:style w:type="character" w:customStyle="1" w:styleId="WW8Num24z2">
    <w:name w:val="WW8Num24z2"/>
    <w:rsid w:val="00EE6C16"/>
    <w:rPr>
      <w:rFonts w:ascii="Wingdings" w:hAnsi="Wingdings" w:cs="Wingdings" w:hint="default"/>
    </w:rPr>
  </w:style>
  <w:style w:type="character" w:customStyle="1" w:styleId="WW8Num26z1">
    <w:name w:val="WW8Num26z1"/>
    <w:rsid w:val="00EE6C16"/>
  </w:style>
  <w:style w:type="character" w:customStyle="1" w:styleId="WW8Num26z2">
    <w:name w:val="WW8Num26z2"/>
    <w:rsid w:val="00EE6C16"/>
  </w:style>
  <w:style w:type="character" w:customStyle="1" w:styleId="WW8Num26z3">
    <w:name w:val="WW8Num26z3"/>
    <w:rsid w:val="00EE6C16"/>
  </w:style>
  <w:style w:type="character" w:customStyle="1" w:styleId="WW8Num26z4">
    <w:name w:val="WW8Num26z4"/>
    <w:rsid w:val="00EE6C16"/>
  </w:style>
  <w:style w:type="character" w:customStyle="1" w:styleId="WW8Num26z5">
    <w:name w:val="WW8Num26z5"/>
    <w:rsid w:val="00EE6C16"/>
  </w:style>
  <w:style w:type="character" w:customStyle="1" w:styleId="WW8Num26z6">
    <w:name w:val="WW8Num26z6"/>
    <w:rsid w:val="00EE6C16"/>
  </w:style>
  <w:style w:type="character" w:customStyle="1" w:styleId="WW8Num26z7">
    <w:name w:val="WW8Num26z7"/>
    <w:rsid w:val="00EE6C16"/>
  </w:style>
  <w:style w:type="character" w:customStyle="1" w:styleId="WW8Num26z8">
    <w:name w:val="WW8Num26z8"/>
    <w:rsid w:val="00EE6C16"/>
  </w:style>
  <w:style w:type="character" w:customStyle="1" w:styleId="WW8Num43z1">
    <w:name w:val="WW8Num43z1"/>
    <w:rsid w:val="00EE6C16"/>
  </w:style>
  <w:style w:type="character" w:customStyle="1" w:styleId="WW8Num43z2">
    <w:name w:val="WW8Num43z2"/>
    <w:rsid w:val="00EE6C16"/>
  </w:style>
  <w:style w:type="character" w:customStyle="1" w:styleId="WW8Num43z3">
    <w:name w:val="WW8Num43z3"/>
    <w:rsid w:val="00EE6C16"/>
  </w:style>
  <w:style w:type="character" w:customStyle="1" w:styleId="WW8Num43z4">
    <w:name w:val="WW8Num43z4"/>
    <w:rsid w:val="00EE6C16"/>
  </w:style>
  <w:style w:type="character" w:customStyle="1" w:styleId="WW8Num43z5">
    <w:name w:val="WW8Num43z5"/>
    <w:rsid w:val="00EE6C16"/>
  </w:style>
  <w:style w:type="character" w:customStyle="1" w:styleId="WW8Num43z6">
    <w:name w:val="WW8Num43z6"/>
    <w:rsid w:val="00EE6C16"/>
  </w:style>
  <w:style w:type="character" w:customStyle="1" w:styleId="WW8Num43z7">
    <w:name w:val="WW8Num43z7"/>
    <w:rsid w:val="00EE6C16"/>
  </w:style>
  <w:style w:type="character" w:customStyle="1" w:styleId="WW8Num43z8">
    <w:name w:val="WW8Num43z8"/>
    <w:rsid w:val="00EE6C16"/>
  </w:style>
  <w:style w:type="character" w:customStyle="1" w:styleId="WW8Num51z1">
    <w:name w:val="WW8Num51z1"/>
    <w:rsid w:val="00EE6C16"/>
  </w:style>
  <w:style w:type="character" w:customStyle="1" w:styleId="WW8Num51z2">
    <w:name w:val="WW8Num51z2"/>
    <w:rsid w:val="00EE6C16"/>
  </w:style>
  <w:style w:type="character" w:customStyle="1" w:styleId="WW8Num51z3">
    <w:name w:val="WW8Num51z3"/>
    <w:rsid w:val="00EE6C16"/>
  </w:style>
  <w:style w:type="character" w:customStyle="1" w:styleId="WW8Num51z4">
    <w:name w:val="WW8Num51z4"/>
    <w:rsid w:val="00EE6C16"/>
  </w:style>
  <w:style w:type="character" w:customStyle="1" w:styleId="WW8Num51z5">
    <w:name w:val="WW8Num51z5"/>
    <w:rsid w:val="00EE6C16"/>
  </w:style>
  <w:style w:type="character" w:customStyle="1" w:styleId="WW8Num51z6">
    <w:name w:val="WW8Num51z6"/>
    <w:rsid w:val="00EE6C16"/>
  </w:style>
  <w:style w:type="character" w:customStyle="1" w:styleId="WW8Num51z7">
    <w:name w:val="WW8Num51z7"/>
    <w:rsid w:val="00EE6C16"/>
  </w:style>
  <w:style w:type="character" w:customStyle="1" w:styleId="WW8Num51z8">
    <w:name w:val="WW8Num51z8"/>
    <w:rsid w:val="00EE6C16"/>
  </w:style>
  <w:style w:type="character" w:customStyle="1" w:styleId="WW8Num55z0">
    <w:name w:val="WW8Num55z0"/>
    <w:rsid w:val="00EE6C16"/>
    <w:rPr>
      <w:rFonts w:ascii="Arial" w:hAnsi="Arial" w:cs="Arial"/>
      <w:sz w:val="22"/>
      <w:szCs w:val="22"/>
    </w:rPr>
  </w:style>
  <w:style w:type="character" w:customStyle="1" w:styleId="WW8Num55z1">
    <w:name w:val="WW8Num55z1"/>
    <w:rsid w:val="00EE6C16"/>
  </w:style>
  <w:style w:type="character" w:customStyle="1" w:styleId="WW8Num55z2">
    <w:name w:val="WW8Num55z2"/>
    <w:rsid w:val="00EE6C16"/>
  </w:style>
  <w:style w:type="character" w:customStyle="1" w:styleId="WW8Num55z3">
    <w:name w:val="WW8Num55z3"/>
    <w:rsid w:val="00EE6C16"/>
  </w:style>
  <w:style w:type="character" w:customStyle="1" w:styleId="WW8Num55z4">
    <w:name w:val="WW8Num55z4"/>
    <w:rsid w:val="00EE6C16"/>
  </w:style>
  <w:style w:type="character" w:customStyle="1" w:styleId="WW8Num55z5">
    <w:name w:val="WW8Num55z5"/>
    <w:rsid w:val="00EE6C16"/>
  </w:style>
  <w:style w:type="character" w:customStyle="1" w:styleId="WW8Num55z6">
    <w:name w:val="WW8Num55z6"/>
    <w:rsid w:val="00EE6C16"/>
  </w:style>
  <w:style w:type="character" w:customStyle="1" w:styleId="WW8Num55z7">
    <w:name w:val="WW8Num55z7"/>
    <w:rsid w:val="00EE6C16"/>
  </w:style>
  <w:style w:type="character" w:customStyle="1" w:styleId="WW8Num55z8">
    <w:name w:val="WW8Num55z8"/>
    <w:rsid w:val="00EE6C16"/>
  </w:style>
  <w:style w:type="character" w:customStyle="1" w:styleId="WW8Num24z3">
    <w:name w:val="WW8Num24z3"/>
    <w:rsid w:val="00EE6C16"/>
  </w:style>
  <w:style w:type="character" w:customStyle="1" w:styleId="WW8Num24z4">
    <w:name w:val="WW8Num24z4"/>
    <w:rsid w:val="00EE6C16"/>
  </w:style>
  <w:style w:type="character" w:customStyle="1" w:styleId="WW8Num24z5">
    <w:name w:val="WW8Num24z5"/>
    <w:rsid w:val="00EE6C16"/>
  </w:style>
  <w:style w:type="character" w:customStyle="1" w:styleId="WW8Num24z6">
    <w:name w:val="WW8Num24z6"/>
    <w:rsid w:val="00EE6C16"/>
  </w:style>
  <w:style w:type="character" w:customStyle="1" w:styleId="WW8Num24z7">
    <w:name w:val="WW8Num24z7"/>
    <w:rsid w:val="00EE6C16"/>
  </w:style>
  <w:style w:type="character" w:customStyle="1" w:styleId="WW8Num24z8">
    <w:name w:val="WW8Num24z8"/>
    <w:rsid w:val="00EE6C16"/>
  </w:style>
  <w:style w:type="character" w:customStyle="1" w:styleId="WW8Num29z1">
    <w:name w:val="WW8Num29z1"/>
    <w:rsid w:val="00EE6C16"/>
    <w:rPr>
      <w:rFonts w:ascii="Courier New" w:hAnsi="Courier New" w:cs="Courier New" w:hint="default"/>
    </w:rPr>
  </w:style>
  <w:style w:type="character" w:customStyle="1" w:styleId="WW8Num29z2">
    <w:name w:val="WW8Num29z2"/>
    <w:rsid w:val="00EE6C16"/>
    <w:rPr>
      <w:rFonts w:ascii="Wingdings" w:hAnsi="Wingdings" w:cs="Wingdings" w:hint="default"/>
    </w:rPr>
  </w:style>
  <w:style w:type="character" w:customStyle="1" w:styleId="WW8Num30z2">
    <w:name w:val="WW8Num30z2"/>
    <w:rsid w:val="00EE6C16"/>
  </w:style>
  <w:style w:type="character" w:customStyle="1" w:styleId="WW8Num30z3">
    <w:name w:val="WW8Num30z3"/>
    <w:rsid w:val="00EE6C16"/>
  </w:style>
  <w:style w:type="character" w:customStyle="1" w:styleId="WW8Num30z4">
    <w:name w:val="WW8Num30z4"/>
    <w:rsid w:val="00EE6C16"/>
  </w:style>
  <w:style w:type="character" w:customStyle="1" w:styleId="WW8Num30z5">
    <w:name w:val="WW8Num30z5"/>
    <w:rsid w:val="00EE6C16"/>
  </w:style>
  <w:style w:type="character" w:customStyle="1" w:styleId="WW8Num30z6">
    <w:name w:val="WW8Num30z6"/>
    <w:rsid w:val="00EE6C16"/>
  </w:style>
  <w:style w:type="character" w:customStyle="1" w:styleId="WW8Num30z7">
    <w:name w:val="WW8Num30z7"/>
    <w:rsid w:val="00EE6C16"/>
  </w:style>
  <w:style w:type="character" w:customStyle="1" w:styleId="WW8Num30z8">
    <w:name w:val="WW8Num30z8"/>
    <w:rsid w:val="00EE6C16"/>
  </w:style>
  <w:style w:type="character" w:customStyle="1" w:styleId="WW8Num32z1">
    <w:name w:val="WW8Num32z1"/>
    <w:rsid w:val="00EE6C16"/>
  </w:style>
  <w:style w:type="character" w:customStyle="1" w:styleId="WW8Num32z2">
    <w:name w:val="WW8Num32z2"/>
    <w:rsid w:val="00EE6C16"/>
  </w:style>
  <w:style w:type="character" w:customStyle="1" w:styleId="WW8Num32z3">
    <w:name w:val="WW8Num32z3"/>
    <w:rsid w:val="00EE6C16"/>
  </w:style>
  <w:style w:type="character" w:customStyle="1" w:styleId="WW8Num32z4">
    <w:name w:val="WW8Num32z4"/>
    <w:rsid w:val="00EE6C16"/>
  </w:style>
  <w:style w:type="character" w:customStyle="1" w:styleId="WW8Num32z5">
    <w:name w:val="WW8Num32z5"/>
    <w:rsid w:val="00EE6C16"/>
  </w:style>
  <w:style w:type="character" w:customStyle="1" w:styleId="WW8Num32z6">
    <w:name w:val="WW8Num32z6"/>
    <w:rsid w:val="00EE6C16"/>
  </w:style>
  <w:style w:type="character" w:customStyle="1" w:styleId="WW8Num32z7">
    <w:name w:val="WW8Num32z7"/>
    <w:rsid w:val="00EE6C16"/>
  </w:style>
  <w:style w:type="character" w:customStyle="1" w:styleId="WW8Num32z8">
    <w:name w:val="WW8Num32z8"/>
    <w:rsid w:val="00EE6C16"/>
  </w:style>
  <w:style w:type="character" w:customStyle="1" w:styleId="WW8Num40z1">
    <w:name w:val="WW8Num40z1"/>
    <w:rsid w:val="00EE6C16"/>
    <w:rPr>
      <w:rFonts w:ascii="Courier New" w:hAnsi="Courier New" w:cs="Courier New" w:hint="default"/>
    </w:rPr>
  </w:style>
  <w:style w:type="character" w:customStyle="1" w:styleId="WW8Num40z2">
    <w:name w:val="WW8Num40z2"/>
    <w:rsid w:val="00EE6C16"/>
    <w:rPr>
      <w:rFonts w:ascii="Wingdings" w:hAnsi="Wingdings" w:cs="Wingdings" w:hint="default"/>
    </w:rPr>
  </w:style>
  <w:style w:type="character" w:customStyle="1" w:styleId="WW8Num44z1">
    <w:name w:val="WW8Num44z1"/>
    <w:rsid w:val="00EE6C16"/>
  </w:style>
  <w:style w:type="character" w:customStyle="1" w:styleId="WW8Num44z2">
    <w:name w:val="WW8Num44z2"/>
    <w:rsid w:val="00EE6C16"/>
  </w:style>
  <w:style w:type="character" w:customStyle="1" w:styleId="WW8Num44z3">
    <w:name w:val="WW8Num44z3"/>
    <w:rsid w:val="00EE6C16"/>
  </w:style>
  <w:style w:type="character" w:customStyle="1" w:styleId="WW8Num44z4">
    <w:name w:val="WW8Num44z4"/>
    <w:rsid w:val="00EE6C16"/>
  </w:style>
  <w:style w:type="character" w:customStyle="1" w:styleId="WW8Num44z5">
    <w:name w:val="WW8Num44z5"/>
    <w:rsid w:val="00EE6C16"/>
  </w:style>
  <w:style w:type="character" w:customStyle="1" w:styleId="WW8Num44z6">
    <w:name w:val="WW8Num44z6"/>
    <w:rsid w:val="00EE6C16"/>
  </w:style>
  <w:style w:type="character" w:customStyle="1" w:styleId="WW8Num44z7">
    <w:name w:val="WW8Num44z7"/>
    <w:rsid w:val="00EE6C16"/>
  </w:style>
  <w:style w:type="character" w:customStyle="1" w:styleId="WW8Num44z8">
    <w:name w:val="WW8Num44z8"/>
    <w:rsid w:val="00EE6C16"/>
  </w:style>
  <w:style w:type="character" w:customStyle="1" w:styleId="WW8Num45z1">
    <w:name w:val="WW8Num45z1"/>
    <w:rsid w:val="00EE6C16"/>
  </w:style>
  <w:style w:type="character" w:customStyle="1" w:styleId="WW8Num45z2">
    <w:name w:val="WW8Num45z2"/>
    <w:rsid w:val="00EE6C16"/>
  </w:style>
  <w:style w:type="character" w:customStyle="1" w:styleId="WW8Num45z3">
    <w:name w:val="WW8Num45z3"/>
    <w:rsid w:val="00EE6C16"/>
  </w:style>
  <w:style w:type="character" w:customStyle="1" w:styleId="WW8Num45z4">
    <w:name w:val="WW8Num45z4"/>
    <w:rsid w:val="00EE6C16"/>
  </w:style>
  <w:style w:type="character" w:customStyle="1" w:styleId="WW8Num45z5">
    <w:name w:val="WW8Num45z5"/>
    <w:rsid w:val="00EE6C16"/>
  </w:style>
  <w:style w:type="character" w:customStyle="1" w:styleId="WW8Num45z6">
    <w:name w:val="WW8Num45z6"/>
    <w:rsid w:val="00EE6C16"/>
  </w:style>
  <w:style w:type="character" w:customStyle="1" w:styleId="WW8Num45z7">
    <w:name w:val="WW8Num45z7"/>
    <w:rsid w:val="00EE6C16"/>
  </w:style>
  <w:style w:type="character" w:customStyle="1" w:styleId="WW8Num45z8">
    <w:name w:val="WW8Num45z8"/>
    <w:rsid w:val="00EE6C16"/>
  </w:style>
  <w:style w:type="character" w:customStyle="1" w:styleId="WW8Num46z1">
    <w:name w:val="WW8Num46z1"/>
    <w:rsid w:val="00EE6C16"/>
    <w:rPr>
      <w:rFonts w:ascii="Courier New" w:hAnsi="Courier New" w:cs="Courier New" w:hint="default"/>
    </w:rPr>
  </w:style>
  <w:style w:type="character" w:customStyle="1" w:styleId="WW8Num46z2">
    <w:name w:val="WW8Num46z2"/>
    <w:rsid w:val="00EE6C16"/>
    <w:rPr>
      <w:rFonts w:ascii="Wingdings" w:hAnsi="Wingdings" w:cs="Wingdings" w:hint="default"/>
    </w:rPr>
  </w:style>
  <w:style w:type="character" w:customStyle="1" w:styleId="WW8Num47z1">
    <w:name w:val="WW8Num47z1"/>
    <w:rsid w:val="00EE6C16"/>
  </w:style>
  <w:style w:type="character" w:customStyle="1" w:styleId="WW8Num47z2">
    <w:name w:val="WW8Num47z2"/>
    <w:rsid w:val="00EE6C16"/>
  </w:style>
  <w:style w:type="character" w:customStyle="1" w:styleId="WW8Num47z3">
    <w:name w:val="WW8Num47z3"/>
    <w:rsid w:val="00EE6C16"/>
  </w:style>
  <w:style w:type="character" w:customStyle="1" w:styleId="WW8Num47z4">
    <w:name w:val="WW8Num47z4"/>
    <w:rsid w:val="00EE6C16"/>
  </w:style>
  <w:style w:type="character" w:customStyle="1" w:styleId="WW8Num47z5">
    <w:name w:val="WW8Num47z5"/>
    <w:rsid w:val="00EE6C16"/>
  </w:style>
  <w:style w:type="character" w:customStyle="1" w:styleId="WW8Num47z6">
    <w:name w:val="WW8Num47z6"/>
    <w:rsid w:val="00EE6C16"/>
  </w:style>
  <w:style w:type="character" w:customStyle="1" w:styleId="WW8Num47z7">
    <w:name w:val="WW8Num47z7"/>
    <w:rsid w:val="00EE6C16"/>
  </w:style>
  <w:style w:type="character" w:customStyle="1" w:styleId="WW8Num47z8">
    <w:name w:val="WW8Num47z8"/>
    <w:rsid w:val="00EE6C16"/>
  </w:style>
  <w:style w:type="character" w:customStyle="1" w:styleId="WW8Num48z1">
    <w:name w:val="WW8Num48z1"/>
    <w:rsid w:val="00EE6C16"/>
  </w:style>
  <w:style w:type="character" w:customStyle="1" w:styleId="WW8Num48z2">
    <w:name w:val="WW8Num48z2"/>
    <w:rsid w:val="00EE6C16"/>
    <w:rPr>
      <w:rFonts w:ascii="Wingdings" w:hAnsi="Wingdings" w:cs="Wingdings" w:hint="default"/>
    </w:rPr>
  </w:style>
  <w:style w:type="character" w:customStyle="1" w:styleId="WW8Num48z4">
    <w:name w:val="WW8Num48z4"/>
    <w:rsid w:val="00EE6C16"/>
    <w:rPr>
      <w:rFonts w:ascii="Courier New" w:hAnsi="Courier New" w:cs="Courier New" w:hint="default"/>
    </w:rPr>
  </w:style>
  <w:style w:type="character" w:customStyle="1" w:styleId="WW8Num49z2">
    <w:name w:val="WW8Num49z2"/>
    <w:rsid w:val="00EE6C16"/>
  </w:style>
  <w:style w:type="character" w:customStyle="1" w:styleId="WW8Num49z3">
    <w:name w:val="WW8Num49z3"/>
    <w:rsid w:val="00EE6C16"/>
  </w:style>
  <w:style w:type="character" w:customStyle="1" w:styleId="WW8Num49z4">
    <w:name w:val="WW8Num49z4"/>
    <w:rsid w:val="00EE6C16"/>
  </w:style>
  <w:style w:type="character" w:customStyle="1" w:styleId="WW8Num49z5">
    <w:name w:val="WW8Num49z5"/>
    <w:rsid w:val="00EE6C16"/>
  </w:style>
  <w:style w:type="character" w:customStyle="1" w:styleId="WW8Num49z6">
    <w:name w:val="WW8Num49z6"/>
    <w:rsid w:val="00EE6C16"/>
  </w:style>
  <w:style w:type="character" w:customStyle="1" w:styleId="WW8Num49z7">
    <w:name w:val="WW8Num49z7"/>
    <w:rsid w:val="00EE6C16"/>
  </w:style>
  <w:style w:type="character" w:customStyle="1" w:styleId="WW8Num49z8">
    <w:name w:val="WW8Num49z8"/>
    <w:rsid w:val="00EE6C16"/>
  </w:style>
  <w:style w:type="character" w:customStyle="1" w:styleId="WW8Num52z1">
    <w:name w:val="WW8Num52z1"/>
    <w:rsid w:val="00EE6C16"/>
  </w:style>
  <w:style w:type="character" w:customStyle="1" w:styleId="WW8Num52z2">
    <w:name w:val="WW8Num52z2"/>
    <w:rsid w:val="00EE6C16"/>
  </w:style>
  <w:style w:type="character" w:customStyle="1" w:styleId="WW8Num52z3">
    <w:name w:val="WW8Num52z3"/>
    <w:rsid w:val="00EE6C16"/>
  </w:style>
  <w:style w:type="character" w:customStyle="1" w:styleId="WW8Num52z4">
    <w:name w:val="WW8Num52z4"/>
    <w:rsid w:val="00EE6C16"/>
  </w:style>
  <w:style w:type="character" w:customStyle="1" w:styleId="WW8Num52z5">
    <w:name w:val="WW8Num52z5"/>
    <w:rsid w:val="00EE6C16"/>
  </w:style>
  <w:style w:type="character" w:customStyle="1" w:styleId="WW8Num52z6">
    <w:name w:val="WW8Num52z6"/>
    <w:rsid w:val="00EE6C16"/>
  </w:style>
  <w:style w:type="character" w:customStyle="1" w:styleId="WW8Num52z7">
    <w:name w:val="WW8Num52z7"/>
    <w:rsid w:val="00EE6C16"/>
  </w:style>
  <w:style w:type="character" w:customStyle="1" w:styleId="WW8Num52z8">
    <w:name w:val="WW8Num52z8"/>
    <w:rsid w:val="00EE6C16"/>
  </w:style>
  <w:style w:type="character" w:customStyle="1" w:styleId="WW8Num56z0">
    <w:name w:val="WW8Num56z0"/>
    <w:rsid w:val="00EE6C16"/>
    <w:rPr>
      <w:rFonts w:hint="default"/>
    </w:rPr>
  </w:style>
  <w:style w:type="character" w:customStyle="1" w:styleId="WW8Num56z1">
    <w:name w:val="WW8Num56z1"/>
    <w:rsid w:val="00EE6C16"/>
  </w:style>
  <w:style w:type="character" w:customStyle="1" w:styleId="WW8Num56z2">
    <w:name w:val="WW8Num56z2"/>
    <w:rsid w:val="00EE6C16"/>
  </w:style>
  <w:style w:type="character" w:customStyle="1" w:styleId="WW8Num56z3">
    <w:name w:val="WW8Num56z3"/>
    <w:rsid w:val="00EE6C16"/>
  </w:style>
  <w:style w:type="character" w:customStyle="1" w:styleId="WW8Num56z4">
    <w:name w:val="WW8Num56z4"/>
    <w:rsid w:val="00EE6C16"/>
  </w:style>
  <w:style w:type="character" w:customStyle="1" w:styleId="WW8Num56z5">
    <w:name w:val="WW8Num56z5"/>
    <w:rsid w:val="00EE6C16"/>
  </w:style>
  <w:style w:type="character" w:customStyle="1" w:styleId="WW8Num56z6">
    <w:name w:val="WW8Num56z6"/>
    <w:rsid w:val="00EE6C16"/>
  </w:style>
  <w:style w:type="character" w:customStyle="1" w:styleId="WW8Num56z7">
    <w:name w:val="WW8Num56z7"/>
    <w:rsid w:val="00EE6C16"/>
  </w:style>
  <w:style w:type="character" w:customStyle="1" w:styleId="WW8Num56z8">
    <w:name w:val="WW8Num56z8"/>
    <w:rsid w:val="00EE6C16"/>
  </w:style>
  <w:style w:type="character" w:customStyle="1" w:styleId="WW8Num57z0">
    <w:name w:val="WW8Num57z0"/>
    <w:rsid w:val="00EE6C16"/>
    <w:rPr>
      <w:rFonts w:ascii="Book Antiqua" w:hAnsi="Book Antiqua" w:cs="Times New Roman"/>
      <w:b w:val="0"/>
      <w:sz w:val="22"/>
      <w:szCs w:val="22"/>
    </w:rPr>
  </w:style>
  <w:style w:type="character" w:customStyle="1" w:styleId="WW8Num57z1">
    <w:name w:val="WW8Num57z1"/>
    <w:rsid w:val="00EE6C16"/>
    <w:rPr>
      <w:rFonts w:ascii="Book Antiqua" w:hAnsi="Book Antiqua" w:cs="Times New Roman" w:hint="default"/>
      <w:sz w:val="22"/>
      <w:szCs w:val="22"/>
    </w:rPr>
  </w:style>
  <w:style w:type="character" w:customStyle="1" w:styleId="WW8Num58z0">
    <w:name w:val="WW8Num58z0"/>
    <w:rsid w:val="00EE6C16"/>
    <w:rPr>
      <w:rFonts w:cs="Arial"/>
      <w:b/>
      <w:iCs/>
      <w:color w:val="auto"/>
    </w:rPr>
  </w:style>
  <w:style w:type="character" w:customStyle="1" w:styleId="WW8Num58z1">
    <w:name w:val="WW8Num58z1"/>
    <w:rsid w:val="00EE6C16"/>
  </w:style>
  <w:style w:type="character" w:customStyle="1" w:styleId="WW8Num58z2">
    <w:name w:val="WW8Num58z2"/>
    <w:rsid w:val="00EE6C16"/>
  </w:style>
  <w:style w:type="character" w:customStyle="1" w:styleId="WW8Num58z3">
    <w:name w:val="WW8Num58z3"/>
    <w:rsid w:val="00EE6C16"/>
  </w:style>
  <w:style w:type="character" w:customStyle="1" w:styleId="WW8Num58z4">
    <w:name w:val="WW8Num58z4"/>
    <w:rsid w:val="00EE6C16"/>
  </w:style>
  <w:style w:type="character" w:customStyle="1" w:styleId="WW8Num58z5">
    <w:name w:val="WW8Num58z5"/>
    <w:rsid w:val="00EE6C16"/>
  </w:style>
  <w:style w:type="character" w:customStyle="1" w:styleId="WW8Num58z6">
    <w:name w:val="WW8Num58z6"/>
    <w:rsid w:val="00EE6C16"/>
  </w:style>
  <w:style w:type="character" w:customStyle="1" w:styleId="WW8Num58z7">
    <w:name w:val="WW8Num58z7"/>
    <w:rsid w:val="00EE6C16"/>
  </w:style>
  <w:style w:type="character" w:customStyle="1" w:styleId="WW8Num58z8">
    <w:name w:val="WW8Num58z8"/>
    <w:rsid w:val="00EE6C16"/>
  </w:style>
  <w:style w:type="character" w:customStyle="1" w:styleId="WW8Num59z0">
    <w:name w:val="WW8Num59z0"/>
    <w:rsid w:val="00EE6C16"/>
    <w:rPr>
      <w:rFonts w:ascii="Arial" w:hAnsi="Arial" w:cs="Arial"/>
    </w:rPr>
  </w:style>
  <w:style w:type="character" w:customStyle="1" w:styleId="WW8Num59z1">
    <w:name w:val="WW8Num59z1"/>
    <w:rsid w:val="00EE6C16"/>
  </w:style>
  <w:style w:type="character" w:customStyle="1" w:styleId="WW8Num59z2">
    <w:name w:val="WW8Num59z2"/>
    <w:rsid w:val="00EE6C16"/>
  </w:style>
  <w:style w:type="character" w:customStyle="1" w:styleId="WW8Num59z3">
    <w:name w:val="WW8Num59z3"/>
    <w:rsid w:val="00EE6C16"/>
  </w:style>
  <w:style w:type="character" w:customStyle="1" w:styleId="WW8Num59z4">
    <w:name w:val="WW8Num59z4"/>
    <w:rsid w:val="00EE6C16"/>
  </w:style>
  <w:style w:type="character" w:customStyle="1" w:styleId="WW8Num59z5">
    <w:name w:val="WW8Num59z5"/>
    <w:rsid w:val="00EE6C16"/>
  </w:style>
  <w:style w:type="character" w:customStyle="1" w:styleId="WW8Num59z6">
    <w:name w:val="WW8Num59z6"/>
    <w:rsid w:val="00EE6C16"/>
  </w:style>
  <w:style w:type="character" w:customStyle="1" w:styleId="WW8Num59z7">
    <w:name w:val="WW8Num59z7"/>
    <w:rsid w:val="00EE6C16"/>
  </w:style>
  <w:style w:type="character" w:customStyle="1" w:styleId="WW8Num59z8">
    <w:name w:val="WW8Num59z8"/>
    <w:rsid w:val="00EE6C16"/>
  </w:style>
  <w:style w:type="character" w:customStyle="1" w:styleId="WW8Num60z0">
    <w:name w:val="WW8Num60z0"/>
    <w:rsid w:val="00EE6C16"/>
    <w:rPr>
      <w:rFonts w:ascii="Arial" w:hAnsi="Arial" w:cs="Arial"/>
      <w:bCs/>
      <w:i/>
      <w:iCs/>
    </w:rPr>
  </w:style>
  <w:style w:type="character" w:customStyle="1" w:styleId="WW8Num60z1">
    <w:name w:val="WW8Num60z1"/>
    <w:rsid w:val="00EE6C16"/>
  </w:style>
  <w:style w:type="character" w:customStyle="1" w:styleId="WW8Num60z2">
    <w:name w:val="WW8Num60z2"/>
    <w:rsid w:val="00EE6C16"/>
  </w:style>
  <w:style w:type="character" w:customStyle="1" w:styleId="WW8Num60z3">
    <w:name w:val="WW8Num60z3"/>
    <w:rsid w:val="00EE6C16"/>
  </w:style>
  <w:style w:type="character" w:customStyle="1" w:styleId="WW8Num60z4">
    <w:name w:val="WW8Num60z4"/>
    <w:rsid w:val="00EE6C16"/>
  </w:style>
  <w:style w:type="character" w:customStyle="1" w:styleId="WW8Num60z5">
    <w:name w:val="WW8Num60z5"/>
    <w:rsid w:val="00EE6C16"/>
  </w:style>
  <w:style w:type="character" w:customStyle="1" w:styleId="WW8Num60z6">
    <w:name w:val="WW8Num60z6"/>
    <w:rsid w:val="00EE6C16"/>
  </w:style>
  <w:style w:type="character" w:customStyle="1" w:styleId="WW8Num60z7">
    <w:name w:val="WW8Num60z7"/>
    <w:rsid w:val="00EE6C16"/>
  </w:style>
  <w:style w:type="character" w:customStyle="1" w:styleId="WW8Num60z8">
    <w:name w:val="WW8Num60z8"/>
    <w:rsid w:val="00EE6C16"/>
  </w:style>
  <w:style w:type="character" w:customStyle="1" w:styleId="Domylnaczcionkaakapitu2">
    <w:name w:val="Domyślna czcionka akapitu2"/>
    <w:rsid w:val="00EE6C16"/>
  </w:style>
  <w:style w:type="character" w:styleId="Hipercze">
    <w:name w:val="Hyperlink"/>
    <w:uiPriority w:val="99"/>
    <w:rsid w:val="00EE6C16"/>
    <w:rPr>
      <w:color w:val="0000FF"/>
      <w:u w:val="single"/>
    </w:rPr>
  </w:style>
  <w:style w:type="character" w:styleId="Numerstrony">
    <w:name w:val="page number"/>
    <w:basedOn w:val="Domylnaczcionkaakapitu2"/>
    <w:rsid w:val="00EE6C16"/>
  </w:style>
  <w:style w:type="character" w:styleId="Pogrubienie">
    <w:name w:val="Strong"/>
    <w:basedOn w:val="Domylnaczcionkaakapitu2"/>
    <w:uiPriority w:val="22"/>
    <w:qFormat/>
    <w:rsid w:val="00EE6C16"/>
    <w:rPr>
      <w:rFonts w:cs="Times New Roman"/>
      <w:b/>
      <w:bCs/>
    </w:rPr>
  </w:style>
  <w:style w:type="character" w:customStyle="1" w:styleId="FontStyle39">
    <w:name w:val="Font Style39"/>
    <w:basedOn w:val="Domylnaczcionkaakapitu2"/>
    <w:rsid w:val="00EE6C16"/>
    <w:rPr>
      <w:color w:val="000000"/>
    </w:rPr>
  </w:style>
  <w:style w:type="character" w:customStyle="1" w:styleId="ListParagraphChar">
    <w:name w:val="List Paragraph Char"/>
    <w:rsid w:val="00EE6C16"/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2"/>
    <w:rsid w:val="00EE6C16"/>
    <w:rPr>
      <w:color w:val="000000"/>
    </w:rPr>
  </w:style>
  <w:style w:type="character" w:customStyle="1" w:styleId="Styl11pt">
    <w:name w:val="Styl 11 pt"/>
    <w:basedOn w:val="Domylnaczcionkaakapitu2"/>
    <w:rsid w:val="00EE6C16"/>
    <w:rPr>
      <w:rFonts w:cs="Times New Roman"/>
      <w:sz w:val="24"/>
    </w:rPr>
  </w:style>
  <w:style w:type="character" w:customStyle="1" w:styleId="txt-new">
    <w:name w:val="txt-new"/>
    <w:basedOn w:val="Domylnaczcionkaakapitu2"/>
    <w:rsid w:val="00EE6C16"/>
  </w:style>
  <w:style w:type="character" w:customStyle="1" w:styleId="TekstdymkaZnak">
    <w:name w:val="Tekst dymka Znak"/>
    <w:basedOn w:val="Domylnaczcionkaakapitu2"/>
    <w:uiPriority w:val="99"/>
    <w:rsid w:val="00EE6C16"/>
    <w:rPr>
      <w:rFonts w:ascii="Segoe UI" w:hAnsi="Segoe UI" w:cs="Segoe UI"/>
      <w:sz w:val="18"/>
      <w:szCs w:val="18"/>
    </w:rPr>
  </w:style>
  <w:style w:type="character" w:customStyle="1" w:styleId="Domylnaczcionkaakapitu1">
    <w:name w:val="Domyślna czcionka akapitu1"/>
    <w:rsid w:val="00EE6C16"/>
  </w:style>
  <w:style w:type="character" w:customStyle="1" w:styleId="TekstpodstawowywcityZnak">
    <w:name w:val="Tekst podstawowy wcięty Znak"/>
    <w:basedOn w:val="Domylnaczcionkaakapitu2"/>
    <w:rsid w:val="00EE6C16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basedOn w:val="Domylnaczcionkaakapitu1"/>
    <w:rsid w:val="00EE6C16"/>
  </w:style>
  <w:style w:type="character" w:customStyle="1" w:styleId="StrongEmphasis">
    <w:name w:val="Strong Emphasis"/>
    <w:rsid w:val="00EE6C16"/>
    <w:rPr>
      <w:b/>
      <w:bCs/>
    </w:rPr>
  </w:style>
  <w:style w:type="character" w:customStyle="1" w:styleId="FontStyle18">
    <w:name w:val="Font Style18"/>
    <w:basedOn w:val="Domylnaczcionkaakapitu2"/>
    <w:rsid w:val="00EE6C16"/>
    <w:rPr>
      <w:color w:val="000000"/>
    </w:rPr>
  </w:style>
  <w:style w:type="character" w:customStyle="1" w:styleId="alb">
    <w:name w:val="a_lb"/>
    <w:basedOn w:val="Domylnaczcionkaakapitu2"/>
    <w:rsid w:val="00EE6C16"/>
  </w:style>
  <w:style w:type="character" w:styleId="UyteHipercze">
    <w:name w:val="FollowedHyperlink"/>
    <w:basedOn w:val="Domylnaczcionkaakapitu2"/>
    <w:rsid w:val="00EE6C16"/>
    <w:rPr>
      <w:color w:val="800080"/>
      <w:u w:val="single"/>
    </w:rPr>
  </w:style>
  <w:style w:type="character" w:customStyle="1" w:styleId="Tekstpodstawowywcity2Znak">
    <w:name w:val="Tekst podstawowy wcięty 2 Znak"/>
    <w:basedOn w:val="Domylnaczcionkaakapitu2"/>
    <w:rsid w:val="00EE6C16"/>
    <w:rPr>
      <w:rFonts w:ascii="Calibri" w:hAnsi="Calibri" w:cs="Calibri"/>
      <w:sz w:val="22"/>
      <w:szCs w:val="22"/>
    </w:rPr>
  </w:style>
  <w:style w:type="character" w:customStyle="1" w:styleId="TytuZnak">
    <w:name w:val="Tytuł Znak"/>
    <w:basedOn w:val="Domylnaczcionkaakapitu2"/>
    <w:rsid w:val="00EE6C16"/>
    <w:rPr>
      <w:rFonts w:ascii="Arial" w:eastAsia="Times New Roman" w:hAnsi="Arial" w:cs="Arial"/>
      <w:caps/>
      <w:sz w:val="36"/>
    </w:rPr>
  </w:style>
  <w:style w:type="character" w:customStyle="1" w:styleId="Tekstpodstawowy2Znak">
    <w:name w:val="Tekst podstawowy 2 Znak"/>
    <w:basedOn w:val="Domylnaczcionkaakapitu2"/>
    <w:link w:val="Tekstpodstawowy2"/>
    <w:uiPriority w:val="99"/>
    <w:rsid w:val="00EE6C16"/>
    <w:rPr>
      <w:sz w:val="24"/>
      <w:szCs w:val="24"/>
    </w:rPr>
  </w:style>
  <w:style w:type="character" w:customStyle="1" w:styleId="Znakinumeracji">
    <w:name w:val="Znaki numeracji"/>
    <w:rsid w:val="00EE6C16"/>
  </w:style>
  <w:style w:type="paragraph" w:customStyle="1" w:styleId="Nagwek10">
    <w:name w:val="Nagłówek1"/>
    <w:basedOn w:val="Normalny"/>
    <w:next w:val="Tekstpodstawowy"/>
    <w:rsid w:val="00EE6C16"/>
    <w:pPr>
      <w:suppressAutoHyphens/>
      <w:spacing w:after="0" w:line="240" w:lineRule="auto"/>
      <w:jc w:val="center"/>
    </w:pPr>
    <w:rPr>
      <w:rFonts w:ascii="Arial" w:eastAsia="Times New Roman" w:hAnsi="Arial" w:cs="Arial"/>
      <w:caps/>
      <w:sz w:val="36"/>
      <w:szCs w:val="20"/>
      <w:lang w:eastAsia="zh-CN"/>
    </w:rPr>
  </w:style>
  <w:style w:type="paragraph" w:styleId="Tekstpodstawowy">
    <w:name w:val="Body Text"/>
    <w:basedOn w:val="Normalny"/>
    <w:link w:val="TekstpodstawowyZnak1"/>
    <w:rsid w:val="00EE6C16"/>
    <w:pPr>
      <w:widowControl w:val="0"/>
      <w:suppressAutoHyphens/>
      <w:autoSpaceDE w:val="0"/>
      <w:spacing w:after="144" w:line="240" w:lineRule="auto"/>
    </w:pPr>
    <w:rPr>
      <w:rFonts w:ascii="Calibri" w:eastAsia="SimSun" w:hAnsi="Calibri" w:cs="Calibri"/>
      <w:color w:val="00000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EE6C16"/>
    <w:rPr>
      <w:rFonts w:ascii="Calibri" w:eastAsia="SimSun" w:hAnsi="Calibri" w:cs="Calibri"/>
      <w:color w:val="000000"/>
      <w:lang w:eastAsia="zh-CN"/>
    </w:rPr>
  </w:style>
  <w:style w:type="paragraph" w:styleId="Lista">
    <w:name w:val="List"/>
    <w:basedOn w:val="Tekstpodstawowy"/>
    <w:rsid w:val="00EE6C16"/>
    <w:rPr>
      <w:rFonts w:cs="Mangal"/>
    </w:rPr>
  </w:style>
  <w:style w:type="paragraph" w:styleId="Legenda">
    <w:name w:val="caption"/>
    <w:basedOn w:val="Normalny"/>
    <w:qFormat/>
    <w:rsid w:val="00EE6C16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EE6C16"/>
    <w:pPr>
      <w:suppressLineNumbers/>
      <w:suppressAutoHyphens/>
      <w:spacing w:after="200" w:line="276" w:lineRule="auto"/>
    </w:pPr>
    <w:rPr>
      <w:rFonts w:ascii="Calibri" w:eastAsia="SimSun" w:hAnsi="Calibri" w:cs="Mangal"/>
      <w:lang w:eastAsia="zh-CN"/>
    </w:rPr>
  </w:style>
  <w:style w:type="paragraph" w:styleId="Tekstdymka">
    <w:name w:val="Balloon Text"/>
    <w:basedOn w:val="Normalny"/>
    <w:link w:val="TekstdymkaZnak1"/>
    <w:uiPriority w:val="99"/>
    <w:rsid w:val="00EE6C16"/>
    <w:pPr>
      <w:suppressAutoHyphens/>
      <w:spacing w:after="0" w:line="240" w:lineRule="auto"/>
    </w:pPr>
    <w:rPr>
      <w:rFonts w:ascii="Segoe UI" w:eastAsia="SimSun" w:hAnsi="Segoe UI" w:cs="Segoe UI"/>
      <w:sz w:val="18"/>
      <w:szCs w:val="18"/>
      <w:lang w:eastAsia="zh-CN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EE6C16"/>
    <w:rPr>
      <w:rFonts w:ascii="Segoe UI" w:eastAsia="SimSun" w:hAnsi="Segoe UI" w:cs="Segoe UI"/>
      <w:sz w:val="18"/>
      <w:szCs w:val="18"/>
      <w:lang w:eastAsia="zh-CN"/>
    </w:rPr>
  </w:style>
  <w:style w:type="paragraph" w:styleId="Tekstpodstawowywcity">
    <w:name w:val="Body Text Indent"/>
    <w:basedOn w:val="Normalny"/>
    <w:link w:val="TekstpodstawowywcityZnak1"/>
    <w:rsid w:val="00EE6C1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EE6C1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1">
    <w:name w:val="Nagłówek Znak1"/>
    <w:basedOn w:val="Domylnaczcionkaakapitu"/>
    <w:uiPriority w:val="99"/>
    <w:rsid w:val="00EE6C16"/>
    <w:rPr>
      <w:lang w:eastAsia="zh-CN"/>
    </w:rPr>
  </w:style>
  <w:style w:type="paragraph" w:styleId="NormalnyWeb">
    <w:name w:val="Normal (Web)"/>
    <w:basedOn w:val="Normalny"/>
    <w:uiPriority w:val="99"/>
    <w:rsid w:val="00EE6C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EE6C16"/>
    <w:pPr>
      <w:suppressAutoHyphens/>
      <w:spacing w:after="0" w:line="240" w:lineRule="auto"/>
      <w:ind w:left="72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Bezodstpw1">
    <w:name w:val="Bez odstępów1"/>
    <w:rsid w:val="00EE6C16"/>
    <w:pPr>
      <w:suppressAutoHyphens/>
      <w:spacing w:after="0" w:line="240" w:lineRule="auto"/>
    </w:pPr>
    <w:rPr>
      <w:rFonts w:ascii="Calibri" w:eastAsia="SimSun" w:hAnsi="Calibri" w:cs="Calibri"/>
      <w:lang w:eastAsia="zh-CN"/>
    </w:rPr>
  </w:style>
  <w:style w:type="paragraph" w:customStyle="1" w:styleId="Standardowytekst">
    <w:name w:val="Standardowy.tekst"/>
    <w:rsid w:val="00EE6C16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kapitzlist2">
    <w:name w:val="Akapit z listą2"/>
    <w:basedOn w:val="Normalny"/>
    <w:rsid w:val="00EE6C16"/>
    <w:pPr>
      <w:suppressAutoHyphens/>
      <w:spacing w:after="200" w:line="276" w:lineRule="auto"/>
      <w:ind w:left="720"/>
      <w:contextualSpacing/>
    </w:pPr>
    <w:rPr>
      <w:rFonts w:ascii="Calibri" w:eastAsia="SimSun" w:hAnsi="Calibri" w:cs="Calibri"/>
      <w:lang w:eastAsia="zh-CN"/>
    </w:rPr>
  </w:style>
  <w:style w:type="paragraph" w:customStyle="1" w:styleId="Tekstpodstawowy21">
    <w:name w:val="Tekst podstawowy 21"/>
    <w:basedOn w:val="Normalny"/>
    <w:rsid w:val="00EE6C16"/>
    <w:pPr>
      <w:suppressAutoHyphens/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ekstpodstawowy22">
    <w:name w:val="Tekst podstawowy 22"/>
    <w:basedOn w:val="Normalny"/>
    <w:rsid w:val="00EE6C16"/>
    <w:pPr>
      <w:suppressAutoHyphens/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Default">
    <w:name w:val="Default"/>
    <w:rsid w:val="00EE6C1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EE6C1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EE6C1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Tekstpodstawowy31">
    <w:name w:val="Tekst podstawowy 31"/>
    <w:basedOn w:val="Normalny"/>
    <w:rsid w:val="00EE6C16"/>
    <w:pPr>
      <w:widowControl w:val="0"/>
      <w:suppressAutoHyphens/>
      <w:spacing w:after="0" w:line="120" w:lineRule="atLeast"/>
      <w:jc w:val="both"/>
    </w:pPr>
    <w:rPr>
      <w:rFonts w:ascii="Ottawa" w:eastAsia="Times New Roman" w:hAnsi="Ottawa" w:cs="Ottawa"/>
      <w:bCs/>
      <w:sz w:val="28"/>
      <w:szCs w:val="20"/>
      <w:lang w:eastAsia="zh-CN"/>
    </w:rPr>
  </w:style>
  <w:style w:type="paragraph" w:customStyle="1" w:styleId="akapit">
    <w:name w:val="akapit"/>
    <w:basedOn w:val="Normalny"/>
    <w:rsid w:val="00EE6C16"/>
    <w:pPr>
      <w:suppressAutoHyphens/>
      <w:spacing w:after="200" w:line="276" w:lineRule="auto"/>
      <w:ind w:firstLine="360"/>
    </w:pPr>
    <w:rPr>
      <w:rFonts w:ascii="Calibri" w:eastAsia="SimSun" w:hAnsi="Calibri" w:cs="Calibri"/>
      <w:sz w:val="20"/>
      <w:lang w:eastAsia="zh-CN"/>
    </w:rPr>
  </w:style>
  <w:style w:type="paragraph" w:styleId="Akapitzlist">
    <w:name w:val="List Paragraph"/>
    <w:aliases w:val="L1,Numerowanie,Obiekt,BulletC,Akapit z listą31,Akapit z listą BS,CW_Lista"/>
    <w:basedOn w:val="Normalny"/>
    <w:link w:val="AkapitzlistZnak"/>
    <w:uiPriority w:val="34"/>
    <w:qFormat/>
    <w:rsid w:val="00EE6C16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customStyle="1" w:styleId="text-justify">
    <w:name w:val="text-justify"/>
    <w:basedOn w:val="Normalny"/>
    <w:rsid w:val="00EE6C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EE6C16"/>
    <w:pPr>
      <w:suppressAutoHyphens/>
      <w:spacing w:after="120" w:line="480" w:lineRule="auto"/>
      <w:ind w:left="283"/>
    </w:pPr>
    <w:rPr>
      <w:rFonts w:ascii="Calibri" w:eastAsia="SimSun" w:hAnsi="Calibri" w:cs="Calibri"/>
      <w:lang w:eastAsia="zh-CN"/>
    </w:rPr>
  </w:style>
  <w:style w:type="paragraph" w:styleId="Bezodstpw">
    <w:name w:val="No Spacing"/>
    <w:uiPriority w:val="1"/>
    <w:qFormat/>
    <w:rsid w:val="00EE6C16"/>
    <w:pPr>
      <w:suppressAutoHyphens/>
      <w:spacing w:after="0" w:line="240" w:lineRule="auto"/>
    </w:pPr>
    <w:rPr>
      <w:rFonts w:ascii="Calibri" w:eastAsia="SimSun" w:hAnsi="Calibri" w:cs="Calibri"/>
      <w:lang w:eastAsia="zh-CN"/>
    </w:rPr>
  </w:style>
  <w:style w:type="paragraph" w:customStyle="1" w:styleId="ust">
    <w:name w:val="ust"/>
    <w:rsid w:val="00EE6C16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23">
    <w:name w:val="Tekst podstawowy 23"/>
    <w:basedOn w:val="Normalny"/>
    <w:rsid w:val="00EE6C16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EE6C16"/>
    <w:pPr>
      <w:jc w:val="center"/>
    </w:pPr>
    <w:rPr>
      <w:b/>
      <w:bCs/>
    </w:rPr>
  </w:style>
  <w:style w:type="paragraph" w:customStyle="1" w:styleId="Cytaty">
    <w:name w:val="Cytaty"/>
    <w:basedOn w:val="Normalny"/>
    <w:rsid w:val="00EE6C16"/>
    <w:pPr>
      <w:suppressAutoHyphens/>
      <w:spacing w:after="283" w:line="276" w:lineRule="auto"/>
      <w:ind w:left="567" w:right="567"/>
    </w:pPr>
    <w:rPr>
      <w:rFonts w:ascii="Calibri" w:eastAsia="SimSun" w:hAnsi="Calibri" w:cs="Calibri"/>
      <w:lang w:eastAsia="zh-CN"/>
    </w:rPr>
  </w:style>
  <w:style w:type="paragraph" w:styleId="Tytu">
    <w:name w:val="Title"/>
    <w:basedOn w:val="Nagwek10"/>
    <w:next w:val="Tekstpodstawowy"/>
    <w:link w:val="TytuZnak1"/>
    <w:qFormat/>
    <w:rsid w:val="00EE6C16"/>
    <w:rPr>
      <w:b/>
      <w:bCs/>
      <w:sz w:val="56"/>
      <w:szCs w:val="56"/>
    </w:rPr>
  </w:style>
  <w:style w:type="character" w:customStyle="1" w:styleId="TytuZnak1">
    <w:name w:val="Tytuł Znak1"/>
    <w:basedOn w:val="Domylnaczcionkaakapitu"/>
    <w:link w:val="Tytu"/>
    <w:rsid w:val="00EE6C16"/>
    <w:rPr>
      <w:rFonts w:ascii="Arial" w:eastAsia="Times New Roman" w:hAnsi="Arial" w:cs="Arial"/>
      <w:b/>
      <w:bCs/>
      <w:caps/>
      <w:sz w:val="56"/>
      <w:szCs w:val="56"/>
      <w:lang w:eastAsia="zh-CN"/>
    </w:rPr>
  </w:style>
  <w:style w:type="paragraph" w:styleId="Podtytu">
    <w:name w:val="Subtitle"/>
    <w:basedOn w:val="Nagwek10"/>
    <w:next w:val="Tekstpodstawowy"/>
    <w:link w:val="PodtytuZnak"/>
    <w:qFormat/>
    <w:rsid w:val="00EE6C16"/>
    <w:pPr>
      <w:spacing w:before="60" w:after="120"/>
    </w:pPr>
    <w:rPr>
      <w:szCs w:val="36"/>
    </w:rPr>
  </w:style>
  <w:style w:type="character" w:customStyle="1" w:styleId="PodtytuZnak">
    <w:name w:val="Podtytuł Znak"/>
    <w:basedOn w:val="Domylnaczcionkaakapitu"/>
    <w:link w:val="Podtytu"/>
    <w:rsid w:val="00EE6C16"/>
    <w:rPr>
      <w:rFonts w:ascii="Arial" w:eastAsia="Times New Roman" w:hAnsi="Arial" w:cs="Arial"/>
      <w:caps/>
      <w:sz w:val="36"/>
      <w:szCs w:val="3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6C16"/>
    <w:pPr>
      <w:suppressAutoHyphens/>
      <w:spacing w:after="200" w:line="276" w:lineRule="auto"/>
    </w:pPr>
    <w:rPr>
      <w:rFonts w:ascii="Calibri" w:eastAsia="SimSun" w:hAnsi="Calibri" w:cs="Calibri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6C16"/>
    <w:rPr>
      <w:rFonts w:ascii="Calibri" w:eastAsia="SimSu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6C16"/>
    <w:rPr>
      <w:vertAlign w:val="superscript"/>
    </w:rPr>
  </w:style>
  <w:style w:type="paragraph" w:customStyle="1" w:styleId="Nagwek11">
    <w:name w:val="Nagłówek 11"/>
    <w:basedOn w:val="Normalny"/>
    <w:next w:val="Normalny"/>
    <w:rsid w:val="00EE6C16"/>
    <w:pPr>
      <w:keepNext/>
      <w:widowControl w:val="0"/>
      <w:spacing w:before="240" w:after="60" w:line="240" w:lineRule="auto"/>
      <w:outlineLvl w:val="0"/>
    </w:pPr>
    <w:rPr>
      <w:rFonts w:ascii="Arial" w:eastAsia="Arial" w:hAnsi="Arial" w:cs="Arial"/>
      <w:b/>
      <w:bCs/>
      <w:kern w:val="1"/>
      <w:sz w:val="32"/>
      <w:szCs w:val="32"/>
      <w:lang w:eastAsia="pl-PL" w:bidi="pl-PL"/>
    </w:rPr>
  </w:style>
  <w:style w:type="paragraph" w:customStyle="1" w:styleId="ListParagraph1">
    <w:name w:val="List Paragraph1"/>
    <w:basedOn w:val="Normalny"/>
    <w:uiPriority w:val="99"/>
    <w:rsid w:val="00EE6C1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99"/>
    <w:qFormat/>
    <w:rsid w:val="00EE6C16"/>
    <w:rPr>
      <w:rFonts w:cs="Times New Roman"/>
      <w:i/>
      <w:iCs/>
    </w:rPr>
  </w:style>
  <w:style w:type="table" w:styleId="Tabela-Siatka">
    <w:name w:val="Table Grid"/>
    <w:basedOn w:val="Standardowy"/>
    <w:uiPriority w:val="59"/>
    <w:rsid w:val="00EE6C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E6C16"/>
    <w:pPr>
      <w:spacing w:after="120" w:line="480" w:lineRule="auto"/>
    </w:pPr>
    <w:rPr>
      <w:sz w:val="24"/>
      <w:szCs w:val="24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EE6C16"/>
  </w:style>
  <w:style w:type="character" w:customStyle="1" w:styleId="CharStyle3">
    <w:name w:val="Char Style 3"/>
    <w:basedOn w:val="Domylnaczcionkaakapitu"/>
    <w:link w:val="Style2"/>
    <w:uiPriority w:val="99"/>
    <w:rsid w:val="00EE6C16"/>
    <w:rPr>
      <w:b/>
      <w:bCs/>
      <w:shd w:val="clear" w:color="auto" w:fill="FFFFFF"/>
    </w:rPr>
  </w:style>
  <w:style w:type="character" w:customStyle="1" w:styleId="CharStyle8">
    <w:name w:val="Char Style 8"/>
    <w:basedOn w:val="Domylnaczcionkaakapitu"/>
    <w:link w:val="Style7"/>
    <w:uiPriority w:val="99"/>
    <w:rsid w:val="00EE6C16"/>
    <w:rPr>
      <w:b/>
      <w:bCs/>
      <w:sz w:val="42"/>
      <w:szCs w:val="42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EE6C16"/>
    <w:pPr>
      <w:widowControl w:val="0"/>
      <w:shd w:val="clear" w:color="auto" w:fill="FFFFFF"/>
      <w:spacing w:after="540" w:line="274" w:lineRule="exact"/>
      <w:jc w:val="right"/>
    </w:pPr>
    <w:rPr>
      <w:b/>
      <w:bCs/>
    </w:rPr>
  </w:style>
  <w:style w:type="paragraph" w:customStyle="1" w:styleId="Style7">
    <w:name w:val="Style 7"/>
    <w:basedOn w:val="Normalny"/>
    <w:link w:val="CharStyle8"/>
    <w:uiPriority w:val="99"/>
    <w:rsid w:val="00EE6C16"/>
    <w:pPr>
      <w:widowControl w:val="0"/>
      <w:shd w:val="clear" w:color="auto" w:fill="FFFFFF"/>
      <w:spacing w:before="1200" w:after="780" w:line="504" w:lineRule="exact"/>
      <w:jc w:val="center"/>
      <w:outlineLvl w:val="0"/>
    </w:pPr>
    <w:rPr>
      <w:b/>
      <w:bCs/>
      <w:sz w:val="42"/>
      <w:szCs w:val="42"/>
    </w:rPr>
  </w:style>
  <w:style w:type="character" w:customStyle="1" w:styleId="CharStyle15">
    <w:name w:val="Char Style 15"/>
    <w:basedOn w:val="CharStyle10"/>
    <w:uiPriority w:val="99"/>
    <w:rsid w:val="00EE6C16"/>
    <w:rPr>
      <w:sz w:val="21"/>
      <w:szCs w:val="21"/>
      <w:u w:val="none"/>
      <w:shd w:val="clear" w:color="auto" w:fill="FFFFFF"/>
    </w:rPr>
  </w:style>
  <w:style w:type="character" w:customStyle="1" w:styleId="CharStyle16">
    <w:name w:val="Char Style 16"/>
    <w:basedOn w:val="CharStyle10"/>
    <w:link w:val="Style15"/>
    <w:uiPriority w:val="99"/>
    <w:rsid w:val="00EE6C16"/>
    <w:rPr>
      <w:sz w:val="21"/>
      <w:szCs w:val="21"/>
      <w:u w:val="single"/>
      <w:shd w:val="clear" w:color="auto" w:fill="FFFFFF"/>
    </w:rPr>
  </w:style>
  <w:style w:type="character" w:customStyle="1" w:styleId="CharStyle17">
    <w:name w:val="Char Style 17"/>
    <w:basedOn w:val="CharStyle10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18">
    <w:name w:val="Char Style 18"/>
    <w:basedOn w:val="CharStyle10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19">
    <w:name w:val="Char Style 19"/>
    <w:basedOn w:val="CharStyle10"/>
    <w:uiPriority w:val="99"/>
    <w:rsid w:val="00EE6C16"/>
    <w:rPr>
      <w:sz w:val="21"/>
      <w:szCs w:val="21"/>
      <w:u w:val="none"/>
      <w:shd w:val="clear" w:color="auto" w:fill="FFFFFF"/>
    </w:rPr>
  </w:style>
  <w:style w:type="character" w:customStyle="1" w:styleId="CharStyle21">
    <w:name w:val="Char Style 21"/>
    <w:basedOn w:val="Domylnaczcionkaakapitu"/>
    <w:link w:val="Style20"/>
    <w:uiPriority w:val="99"/>
    <w:rsid w:val="00EE6C16"/>
    <w:rPr>
      <w:i/>
      <w:iCs/>
      <w:shd w:val="clear" w:color="auto" w:fill="FFFFFF"/>
    </w:rPr>
  </w:style>
  <w:style w:type="character" w:customStyle="1" w:styleId="CharStyle22">
    <w:name w:val="Char Style 22"/>
    <w:basedOn w:val="CharStyle21"/>
    <w:uiPriority w:val="99"/>
    <w:rsid w:val="00EE6C16"/>
    <w:rPr>
      <w:i/>
      <w:iCs/>
      <w:sz w:val="21"/>
      <w:szCs w:val="21"/>
      <w:shd w:val="clear" w:color="auto" w:fill="FFFFFF"/>
    </w:rPr>
  </w:style>
  <w:style w:type="character" w:customStyle="1" w:styleId="CharStyle23">
    <w:name w:val="Char Style 23"/>
    <w:basedOn w:val="CharStyle21"/>
    <w:uiPriority w:val="99"/>
    <w:rsid w:val="00EE6C16"/>
    <w:rPr>
      <w:b/>
      <w:bCs/>
      <w:i/>
      <w:iCs/>
      <w:shd w:val="clear" w:color="auto" w:fill="FFFFFF"/>
    </w:rPr>
  </w:style>
  <w:style w:type="character" w:customStyle="1" w:styleId="CharStyle24">
    <w:name w:val="Char Style 24"/>
    <w:basedOn w:val="CharStyle10"/>
    <w:uiPriority w:val="99"/>
    <w:rsid w:val="00EE6C16"/>
    <w:rPr>
      <w:b/>
      <w:bCs/>
      <w:sz w:val="22"/>
      <w:szCs w:val="22"/>
      <w:u w:val="single"/>
      <w:shd w:val="clear" w:color="auto" w:fill="FFFFFF"/>
    </w:rPr>
  </w:style>
  <w:style w:type="character" w:customStyle="1" w:styleId="CharStyle25">
    <w:name w:val="Char Style 25"/>
    <w:basedOn w:val="CharStyle10"/>
    <w:uiPriority w:val="99"/>
    <w:rsid w:val="00EE6C16"/>
    <w:rPr>
      <w:b/>
      <w:bCs/>
      <w:sz w:val="22"/>
      <w:szCs w:val="22"/>
      <w:u w:val="single"/>
      <w:shd w:val="clear" w:color="auto" w:fill="FFFFFF"/>
    </w:rPr>
  </w:style>
  <w:style w:type="paragraph" w:customStyle="1" w:styleId="Style20">
    <w:name w:val="Style 20"/>
    <w:basedOn w:val="Normalny"/>
    <w:link w:val="CharStyle21"/>
    <w:uiPriority w:val="99"/>
    <w:rsid w:val="00EE6C16"/>
    <w:pPr>
      <w:widowControl w:val="0"/>
      <w:shd w:val="clear" w:color="auto" w:fill="FFFFFF"/>
      <w:spacing w:after="60" w:line="374" w:lineRule="exact"/>
    </w:pPr>
    <w:rPr>
      <w:i/>
      <w:iCs/>
    </w:rPr>
  </w:style>
  <w:style w:type="character" w:customStyle="1" w:styleId="CharStyle28">
    <w:name w:val="Char Style 28"/>
    <w:basedOn w:val="Domylnaczcionkaakapitu"/>
    <w:link w:val="Style27"/>
    <w:uiPriority w:val="99"/>
    <w:rsid w:val="00EE6C16"/>
    <w:rPr>
      <w:b/>
      <w:bCs/>
      <w:shd w:val="clear" w:color="auto" w:fill="FFFFFF"/>
    </w:rPr>
  </w:style>
  <w:style w:type="character" w:customStyle="1" w:styleId="CharStyle45Exact">
    <w:name w:val="Char Style 45 Exact"/>
    <w:basedOn w:val="CharStyle3"/>
    <w:uiPriority w:val="99"/>
    <w:rsid w:val="00EE6C16"/>
    <w:rPr>
      <w:b/>
      <w:bCs/>
      <w:spacing w:val="2"/>
      <w:sz w:val="21"/>
      <w:szCs w:val="21"/>
      <w:shd w:val="clear" w:color="auto" w:fill="FFFFFF"/>
    </w:rPr>
  </w:style>
  <w:style w:type="character" w:customStyle="1" w:styleId="CharStyle46Exact">
    <w:name w:val="Char Style 46 Exact"/>
    <w:basedOn w:val="CharStyle3"/>
    <w:uiPriority w:val="99"/>
    <w:rsid w:val="00EE6C16"/>
    <w:rPr>
      <w:b/>
      <w:bCs/>
      <w:spacing w:val="1"/>
      <w:sz w:val="20"/>
      <w:szCs w:val="20"/>
      <w:shd w:val="clear" w:color="auto" w:fill="FFFFFF"/>
    </w:rPr>
  </w:style>
  <w:style w:type="character" w:customStyle="1" w:styleId="CharStyle47Exact">
    <w:name w:val="Char Style 47 Exact"/>
    <w:basedOn w:val="CharStyle10"/>
    <w:uiPriority w:val="99"/>
    <w:rsid w:val="00EE6C16"/>
    <w:rPr>
      <w:spacing w:val="1"/>
      <w:sz w:val="20"/>
      <w:szCs w:val="20"/>
      <w:shd w:val="clear" w:color="auto" w:fill="FFFFFF"/>
    </w:rPr>
  </w:style>
  <w:style w:type="character" w:customStyle="1" w:styleId="CharStyle58">
    <w:name w:val="Char Style 58"/>
    <w:basedOn w:val="CharStyle28"/>
    <w:uiPriority w:val="99"/>
    <w:rsid w:val="00EE6C16"/>
    <w:rPr>
      <w:b/>
      <w:bCs/>
      <w:shd w:val="clear" w:color="auto" w:fill="FFFFFF"/>
    </w:rPr>
  </w:style>
  <w:style w:type="character" w:customStyle="1" w:styleId="CharStyle59">
    <w:name w:val="Char Style 59"/>
    <w:basedOn w:val="CharStyle10"/>
    <w:uiPriority w:val="99"/>
    <w:rsid w:val="00EE6C16"/>
    <w:rPr>
      <w:sz w:val="21"/>
      <w:szCs w:val="21"/>
      <w:shd w:val="clear" w:color="auto" w:fill="FFFFFF"/>
    </w:rPr>
  </w:style>
  <w:style w:type="paragraph" w:customStyle="1" w:styleId="Style27">
    <w:name w:val="Style 27"/>
    <w:basedOn w:val="Normalny"/>
    <w:link w:val="CharStyle28"/>
    <w:uiPriority w:val="99"/>
    <w:rsid w:val="00EE6C16"/>
    <w:pPr>
      <w:widowControl w:val="0"/>
      <w:shd w:val="clear" w:color="auto" w:fill="FFFFFF"/>
      <w:spacing w:before="60" w:after="60" w:line="250" w:lineRule="exact"/>
      <w:ind w:hanging="700"/>
      <w:jc w:val="both"/>
      <w:outlineLvl w:val="0"/>
    </w:pPr>
    <w:rPr>
      <w:b/>
      <w:bCs/>
    </w:rPr>
  </w:style>
  <w:style w:type="character" w:customStyle="1" w:styleId="CharStyle41">
    <w:name w:val="Char Style 41"/>
    <w:basedOn w:val="Domylnaczcionkaakapitu"/>
    <w:link w:val="Style40"/>
    <w:uiPriority w:val="99"/>
    <w:rsid w:val="00EE6C16"/>
    <w:rPr>
      <w:shd w:val="clear" w:color="auto" w:fill="FFFFFF"/>
    </w:rPr>
  </w:style>
  <w:style w:type="character" w:customStyle="1" w:styleId="CharStyle52">
    <w:name w:val="Char Style 52"/>
    <w:basedOn w:val="CharStyle41"/>
    <w:uiPriority w:val="99"/>
    <w:rsid w:val="00EE6C16"/>
    <w:rPr>
      <w:shd w:val="clear" w:color="auto" w:fill="FFFFFF"/>
    </w:rPr>
  </w:style>
  <w:style w:type="character" w:customStyle="1" w:styleId="CharStyle54">
    <w:name w:val="Char Style 54"/>
    <w:basedOn w:val="CharStyle41"/>
    <w:uiPriority w:val="99"/>
    <w:rsid w:val="00EE6C16"/>
    <w:rPr>
      <w:u w:val="single"/>
      <w:shd w:val="clear" w:color="auto" w:fill="FFFFFF"/>
    </w:rPr>
  </w:style>
  <w:style w:type="character" w:customStyle="1" w:styleId="CharStyle55">
    <w:name w:val="Char Style 55"/>
    <w:basedOn w:val="CharStyle41"/>
    <w:uiPriority w:val="99"/>
    <w:rsid w:val="00EE6C16"/>
    <w:rPr>
      <w:b/>
      <w:bCs/>
      <w:shd w:val="clear" w:color="auto" w:fill="FFFFFF"/>
    </w:rPr>
  </w:style>
  <w:style w:type="character" w:customStyle="1" w:styleId="CharStyle56">
    <w:name w:val="Char Style 56"/>
    <w:basedOn w:val="CharStyle41"/>
    <w:uiPriority w:val="99"/>
    <w:rsid w:val="00EE6C16"/>
    <w:rPr>
      <w:b/>
      <w:bCs/>
      <w:u w:val="single"/>
      <w:shd w:val="clear" w:color="auto" w:fill="FFFFFF"/>
    </w:rPr>
  </w:style>
  <w:style w:type="paragraph" w:customStyle="1" w:styleId="Style40">
    <w:name w:val="Style 40"/>
    <w:basedOn w:val="Normalny"/>
    <w:link w:val="CharStyle41"/>
    <w:uiPriority w:val="99"/>
    <w:rsid w:val="00EE6C16"/>
    <w:pPr>
      <w:widowControl w:val="0"/>
      <w:shd w:val="clear" w:color="auto" w:fill="FFFFFF"/>
      <w:spacing w:before="720" w:after="0" w:line="254" w:lineRule="exact"/>
      <w:jc w:val="both"/>
    </w:pPr>
  </w:style>
  <w:style w:type="character" w:customStyle="1" w:styleId="CharStyle60">
    <w:name w:val="Char Style 60"/>
    <w:basedOn w:val="CharStyle41"/>
    <w:uiPriority w:val="99"/>
    <w:rsid w:val="00EE6C16"/>
    <w:rPr>
      <w:sz w:val="22"/>
      <w:szCs w:val="22"/>
      <w:u w:val="single"/>
      <w:shd w:val="clear" w:color="auto" w:fill="FFFFFF"/>
    </w:rPr>
  </w:style>
  <w:style w:type="character" w:customStyle="1" w:styleId="CharStyle61">
    <w:name w:val="Char Style 61"/>
    <w:basedOn w:val="CharStyle41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38">
    <w:name w:val="Char Style 38"/>
    <w:basedOn w:val="Domylnaczcionkaakapitu"/>
    <w:link w:val="Style37"/>
    <w:uiPriority w:val="99"/>
    <w:rsid w:val="00EE6C16"/>
    <w:rPr>
      <w:b/>
      <w:bCs/>
      <w:shd w:val="clear" w:color="auto" w:fill="FFFFFF"/>
    </w:rPr>
  </w:style>
  <w:style w:type="character" w:customStyle="1" w:styleId="CharStyle57">
    <w:name w:val="Char Style 57"/>
    <w:basedOn w:val="CharStyle38"/>
    <w:uiPriority w:val="99"/>
    <w:rsid w:val="00EE6C16"/>
    <w:rPr>
      <w:b/>
      <w:bCs/>
      <w:shd w:val="clear" w:color="auto" w:fill="FFFFFF"/>
    </w:rPr>
  </w:style>
  <w:style w:type="paragraph" w:customStyle="1" w:styleId="Style37">
    <w:name w:val="Style 37"/>
    <w:basedOn w:val="Normalny"/>
    <w:link w:val="CharStyle38"/>
    <w:uiPriority w:val="99"/>
    <w:rsid w:val="00EE6C16"/>
    <w:pPr>
      <w:widowControl w:val="0"/>
      <w:shd w:val="clear" w:color="auto" w:fill="FFFFFF"/>
      <w:spacing w:after="0" w:line="274" w:lineRule="exact"/>
      <w:jc w:val="center"/>
      <w:outlineLvl w:val="0"/>
    </w:pPr>
    <w:rPr>
      <w:b/>
      <w:bCs/>
    </w:rPr>
  </w:style>
  <w:style w:type="character" w:customStyle="1" w:styleId="CharStyle63">
    <w:name w:val="Char Style 63"/>
    <w:basedOn w:val="CharStyle41"/>
    <w:uiPriority w:val="99"/>
    <w:rsid w:val="00EE6C16"/>
    <w:rPr>
      <w:sz w:val="22"/>
      <w:szCs w:val="22"/>
      <w:shd w:val="clear" w:color="auto" w:fill="FFFFFF"/>
    </w:rPr>
  </w:style>
  <w:style w:type="character" w:customStyle="1" w:styleId="CharStyle65">
    <w:name w:val="Char Style 65"/>
    <w:basedOn w:val="CharStyle41"/>
    <w:uiPriority w:val="99"/>
    <w:rsid w:val="00EE6C16"/>
    <w:rPr>
      <w:sz w:val="22"/>
      <w:szCs w:val="22"/>
      <w:u w:val="single"/>
      <w:shd w:val="clear" w:color="auto" w:fill="FFFFFF"/>
    </w:rPr>
  </w:style>
  <w:style w:type="character" w:customStyle="1" w:styleId="CharStyle67">
    <w:name w:val="Char Style 67"/>
    <w:basedOn w:val="Domylnaczcionkaakapitu"/>
    <w:link w:val="Style66"/>
    <w:uiPriority w:val="99"/>
    <w:rsid w:val="00EE6C16"/>
    <w:rPr>
      <w:i/>
      <w:iCs/>
      <w:sz w:val="23"/>
      <w:szCs w:val="23"/>
      <w:shd w:val="clear" w:color="auto" w:fill="FFFFFF"/>
    </w:rPr>
  </w:style>
  <w:style w:type="character" w:customStyle="1" w:styleId="CharStyle69">
    <w:name w:val="Char Style 69"/>
    <w:basedOn w:val="CharStyle67"/>
    <w:uiPriority w:val="99"/>
    <w:rsid w:val="00EE6C16"/>
    <w:rPr>
      <w:i/>
      <w:iCs/>
      <w:sz w:val="23"/>
      <w:szCs w:val="23"/>
      <w:shd w:val="clear" w:color="auto" w:fill="FFFFFF"/>
    </w:rPr>
  </w:style>
  <w:style w:type="paragraph" w:customStyle="1" w:styleId="Style66">
    <w:name w:val="Style 66"/>
    <w:basedOn w:val="Normalny"/>
    <w:link w:val="CharStyle67"/>
    <w:uiPriority w:val="99"/>
    <w:rsid w:val="00EE6C16"/>
    <w:pPr>
      <w:widowControl w:val="0"/>
      <w:shd w:val="clear" w:color="auto" w:fill="FFFFFF"/>
      <w:spacing w:before="240" w:after="240" w:line="240" w:lineRule="atLeast"/>
      <w:ind w:hanging="660"/>
      <w:jc w:val="both"/>
      <w:outlineLvl w:val="0"/>
    </w:pPr>
    <w:rPr>
      <w:i/>
      <w:iCs/>
      <w:sz w:val="23"/>
      <w:szCs w:val="23"/>
    </w:rPr>
  </w:style>
  <w:style w:type="character" w:customStyle="1" w:styleId="CharStyle72">
    <w:name w:val="Char Style 72"/>
    <w:basedOn w:val="CharStyle67"/>
    <w:uiPriority w:val="99"/>
    <w:rsid w:val="00EE6C16"/>
    <w:rPr>
      <w:b/>
      <w:bCs/>
      <w:i/>
      <w:iCs/>
      <w:sz w:val="20"/>
      <w:szCs w:val="20"/>
      <w:u w:val="none"/>
      <w:shd w:val="clear" w:color="auto" w:fill="FFFFFF"/>
    </w:rPr>
  </w:style>
  <w:style w:type="character" w:customStyle="1" w:styleId="CharStyle73">
    <w:name w:val="Char Style 73"/>
    <w:basedOn w:val="CharStyle67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character" w:customStyle="1" w:styleId="CharStyle75">
    <w:name w:val="Char Style 75"/>
    <w:basedOn w:val="CharStyle41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76">
    <w:name w:val="Char Style 76"/>
    <w:basedOn w:val="CharStyle41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83">
    <w:name w:val="Char Style 83"/>
    <w:basedOn w:val="CharStyle3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85">
    <w:name w:val="Char Style 85"/>
    <w:basedOn w:val="CharStyle41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88">
    <w:name w:val="Char Style 88"/>
    <w:basedOn w:val="CharStyle38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89">
    <w:name w:val="Char Style 89"/>
    <w:basedOn w:val="CharStyle3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90">
    <w:name w:val="Char Style 90"/>
    <w:basedOn w:val="CharStyle3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93">
    <w:name w:val="Char Style 93"/>
    <w:basedOn w:val="CharStyle41"/>
    <w:uiPriority w:val="99"/>
    <w:rsid w:val="00EE6C16"/>
    <w:rPr>
      <w:sz w:val="22"/>
      <w:szCs w:val="22"/>
      <w:u w:val="none"/>
      <w:shd w:val="clear" w:color="auto" w:fill="FFFFFF"/>
    </w:rPr>
  </w:style>
  <w:style w:type="character" w:customStyle="1" w:styleId="CharStyle50">
    <w:name w:val="Char Style 50"/>
    <w:basedOn w:val="Domylnaczcionkaakapitu"/>
    <w:link w:val="Style49"/>
    <w:uiPriority w:val="99"/>
    <w:rsid w:val="00EE6C16"/>
    <w:rPr>
      <w:b/>
      <w:bCs/>
      <w:shd w:val="clear" w:color="auto" w:fill="FFFFFF"/>
    </w:rPr>
  </w:style>
  <w:style w:type="character" w:customStyle="1" w:styleId="CharStyle62">
    <w:name w:val="Char Style 62"/>
    <w:basedOn w:val="CharStyle50"/>
    <w:uiPriority w:val="99"/>
    <w:rsid w:val="00EE6C16"/>
    <w:rPr>
      <w:b/>
      <w:bCs/>
      <w:shd w:val="clear" w:color="auto" w:fill="FFFFFF"/>
    </w:rPr>
  </w:style>
  <w:style w:type="character" w:customStyle="1" w:styleId="CharStyle94">
    <w:name w:val="Char Style 94"/>
    <w:basedOn w:val="CharStyle41"/>
    <w:uiPriority w:val="99"/>
    <w:rsid w:val="00EE6C16"/>
    <w:rPr>
      <w:sz w:val="22"/>
      <w:szCs w:val="22"/>
      <w:u w:val="single"/>
      <w:shd w:val="clear" w:color="auto" w:fill="FFFFFF"/>
    </w:rPr>
  </w:style>
  <w:style w:type="paragraph" w:customStyle="1" w:styleId="Style49">
    <w:name w:val="Style 49"/>
    <w:basedOn w:val="Normalny"/>
    <w:link w:val="CharStyle50"/>
    <w:uiPriority w:val="99"/>
    <w:rsid w:val="00EE6C16"/>
    <w:pPr>
      <w:widowControl w:val="0"/>
      <w:shd w:val="clear" w:color="auto" w:fill="FFFFFF"/>
      <w:spacing w:after="0" w:line="274" w:lineRule="exact"/>
      <w:jc w:val="center"/>
      <w:outlineLvl w:val="1"/>
    </w:pPr>
    <w:rPr>
      <w:b/>
      <w:bCs/>
    </w:rPr>
  </w:style>
  <w:style w:type="character" w:customStyle="1" w:styleId="CharStyle98">
    <w:name w:val="Char Style 98"/>
    <w:basedOn w:val="CharStyle3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102">
    <w:name w:val="Char Style 102"/>
    <w:basedOn w:val="Domylnaczcionkaakapitu"/>
    <w:link w:val="Style101"/>
    <w:uiPriority w:val="99"/>
    <w:rsid w:val="00EE6C16"/>
    <w:rPr>
      <w:shd w:val="clear" w:color="auto" w:fill="FFFFFF"/>
    </w:rPr>
  </w:style>
  <w:style w:type="character" w:customStyle="1" w:styleId="CharStyle103">
    <w:name w:val="Char Style 103"/>
    <w:basedOn w:val="CharStyle102"/>
    <w:uiPriority w:val="99"/>
    <w:rsid w:val="00EE6C16"/>
    <w:rPr>
      <w:b/>
      <w:bCs/>
      <w:shd w:val="clear" w:color="auto" w:fill="FFFFFF"/>
    </w:rPr>
  </w:style>
  <w:style w:type="paragraph" w:customStyle="1" w:styleId="Style101">
    <w:name w:val="Style 101"/>
    <w:basedOn w:val="Normalny"/>
    <w:link w:val="CharStyle102"/>
    <w:uiPriority w:val="99"/>
    <w:rsid w:val="00EE6C16"/>
    <w:pPr>
      <w:widowControl w:val="0"/>
      <w:shd w:val="clear" w:color="auto" w:fill="FFFFFF"/>
      <w:spacing w:after="540" w:line="254" w:lineRule="exact"/>
      <w:jc w:val="both"/>
      <w:outlineLvl w:val="1"/>
    </w:pPr>
  </w:style>
  <w:style w:type="character" w:customStyle="1" w:styleId="CharStyle104">
    <w:name w:val="Char Style 104"/>
    <w:basedOn w:val="CharStyle38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107">
    <w:name w:val="Char Style 107"/>
    <w:basedOn w:val="CharStyle38"/>
    <w:uiPriority w:val="99"/>
    <w:rsid w:val="00EE6C16"/>
    <w:rPr>
      <w:b/>
      <w:bCs/>
      <w:sz w:val="24"/>
      <w:szCs w:val="24"/>
      <w:u w:val="none"/>
      <w:shd w:val="clear" w:color="auto" w:fill="FFFFFF"/>
    </w:rPr>
  </w:style>
  <w:style w:type="character" w:customStyle="1" w:styleId="CharStyle108">
    <w:name w:val="Char Style 108"/>
    <w:basedOn w:val="CharStyle38"/>
    <w:uiPriority w:val="99"/>
    <w:rsid w:val="00EE6C16"/>
    <w:rPr>
      <w:b/>
      <w:bCs/>
      <w:sz w:val="13"/>
      <w:szCs w:val="13"/>
      <w:u w:val="none"/>
      <w:shd w:val="clear" w:color="auto" w:fill="FFFFFF"/>
    </w:rPr>
  </w:style>
  <w:style w:type="character" w:customStyle="1" w:styleId="CharStyle109">
    <w:name w:val="Char Style 109"/>
    <w:basedOn w:val="CharStyle16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paragraph" w:customStyle="1" w:styleId="Style15">
    <w:name w:val="Style 15"/>
    <w:basedOn w:val="Normalny"/>
    <w:link w:val="CharStyle16"/>
    <w:uiPriority w:val="99"/>
    <w:rsid w:val="00EE6C16"/>
    <w:pPr>
      <w:widowControl w:val="0"/>
      <w:shd w:val="clear" w:color="auto" w:fill="FFFFFF"/>
      <w:spacing w:before="2460" w:after="720" w:line="283" w:lineRule="exact"/>
    </w:pPr>
    <w:rPr>
      <w:sz w:val="21"/>
      <w:szCs w:val="21"/>
      <w:u w:val="single"/>
    </w:rPr>
  </w:style>
  <w:style w:type="character" w:customStyle="1" w:styleId="CharStyle39">
    <w:name w:val="Char Style 39"/>
    <w:basedOn w:val="CharStyle38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111">
    <w:name w:val="Char Style 111"/>
    <w:basedOn w:val="CharStyle38"/>
    <w:uiPriority w:val="99"/>
    <w:rsid w:val="00EE6C16"/>
    <w:rPr>
      <w:b/>
      <w:bCs/>
      <w:sz w:val="13"/>
      <w:szCs w:val="13"/>
      <w:u w:val="none"/>
      <w:shd w:val="clear" w:color="auto" w:fill="FFFFFF"/>
    </w:rPr>
  </w:style>
  <w:style w:type="character" w:customStyle="1" w:styleId="CharStyle112">
    <w:name w:val="Char Style 112"/>
    <w:basedOn w:val="CharStyle16"/>
    <w:uiPriority w:val="99"/>
    <w:rsid w:val="00EE6C16"/>
    <w:rPr>
      <w:i/>
      <w:iCs/>
      <w:sz w:val="12"/>
      <w:szCs w:val="12"/>
      <w:u w:val="none"/>
      <w:shd w:val="clear" w:color="auto" w:fill="FFFFFF"/>
    </w:rPr>
  </w:style>
  <w:style w:type="character" w:customStyle="1" w:styleId="CharStyle113">
    <w:name w:val="Char Style 113"/>
    <w:basedOn w:val="CharStyle16"/>
    <w:uiPriority w:val="99"/>
    <w:rsid w:val="00EE6C16"/>
    <w:rPr>
      <w:rFonts w:ascii="Times New Roman" w:hAnsi="Times New Roman" w:cs="Times New Roman"/>
      <w:i/>
      <w:iCs/>
      <w:noProof/>
      <w:sz w:val="12"/>
      <w:szCs w:val="12"/>
      <w:u w:val="none"/>
      <w:shd w:val="clear" w:color="auto" w:fill="FFFFFF"/>
    </w:rPr>
  </w:style>
  <w:style w:type="character" w:customStyle="1" w:styleId="CharStyle5">
    <w:name w:val="Char Style 5"/>
    <w:basedOn w:val="Domylnaczcionkaakapitu"/>
    <w:link w:val="Style4"/>
    <w:uiPriority w:val="99"/>
    <w:rsid w:val="00EE6C16"/>
    <w:rPr>
      <w:i/>
      <w:iCs/>
      <w:sz w:val="19"/>
      <w:szCs w:val="19"/>
      <w:shd w:val="clear" w:color="auto" w:fill="FFFFFF"/>
    </w:rPr>
  </w:style>
  <w:style w:type="character" w:customStyle="1" w:styleId="CharStyle26">
    <w:name w:val="Char Style 26"/>
    <w:basedOn w:val="CharStyle5"/>
    <w:uiPriority w:val="99"/>
    <w:rsid w:val="00EE6C16"/>
    <w:rPr>
      <w:i/>
      <w:iCs/>
      <w:sz w:val="19"/>
      <w:szCs w:val="19"/>
      <w:shd w:val="clear" w:color="auto" w:fill="FFFFFF"/>
    </w:rPr>
  </w:style>
  <w:style w:type="character" w:customStyle="1" w:styleId="CharStyle42">
    <w:name w:val="Char Style 42"/>
    <w:basedOn w:val="CharStyle41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51">
    <w:name w:val="Char Style 51"/>
    <w:basedOn w:val="CharStyle50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114">
    <w:name w:val="Char Style 114"/>
    <w:basedOn w:val="CharStyle50"/>
    <w:uiPriority w:val="99"/>
    <w:rsid w:val="00EE6C16"/>
    <w:rPr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CharStyle115">
    <w:name w:val="Char Style 115"/>
    <w:basedOn w:val="CharStyle50"/>
    <w:uiPriority w:val="99"/>
    <w:rsid w:val="00EE6C16"/>
    <w:rPr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CharStyle116">
    <w:name w:val="Char Style 116"/>
    <w:basedOn w:val="CharStyle41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character" w:customStyle="1" w:styleId="CharStyle118">
    <w:name w:val="Char Style 118"/>
    <w:basedOn w:val="Domylnaczcionkaakapitu"/>
    <w:link w:val="Style117"/>
    <w:uiPriority w:val="99"/>
    <w:rsid w:val="00EE6C16"/>
    <w:rPr>
      <w:b/>
      <w:bCs/>
      <w:spacing w:val="10"/>
      <w:sz w:val="18"/>
      <w:szCs w:val="18"/>
      <w:shd w:val="clear" w:color="auto" w:fill="FFFFFF"/>
    </w:rPr>
  </w:style>
  <w:style w:type="character" w:customStyle="1" w:styleId="CharStyle119">
    <w:name w:val="Char Style 119"/>
    <w:basedOn w:val="CharStyle118"/>
    <w:uiPriority w:val="99"/>
    <w:rsid w:val="00EE6C16"/>
    <w:rPr>
      <w:b/>
      <w:bCs/>
      <w:spacing w:val="0"/>
      <w:sz w:val="22"/>
      <w:szCs w:val="22"/>
      <w:shd w:val="clear" w:color="auto" w:fill="FFFFFF"/>
    </w:rPr>
  </w:style>
  <w:style w:type="character" w:customStyle="1" w:styleId="CharStyle120">
    <w:name w:val="Char Style 120"/>
    <w:basedOn w:val="CharStyle16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paragraph" w:customStyle="1" w:styleId="Style4">
    <w:name w:val="Style 4"/>
    <w:basedOn w:val="Normalny"/>
    <w:link w:val="CharStyle5"/>
    <w:uiPriority w:val="99"/>
    <w:rsid w:val="00EE6C16"/>
    <w:pPr>
      <w:widowControl w:val="0"/>
      <w:shd w:val="clear" w:color="auto" w:fill="FFFFFF"/>
      <w:spacing w:after="960" w:line="274" w:lineRule="exact"/>
      <w:jc w:val="center"/>
    </w:pPr>
    <w:rPr>
      <w:i/>
      <w:iCs/>
      <w:sz w:val="19"/>
      <w:szCs w:val="19"/>
    </w:rPr>
  </w:style>
  <w:style w:type="paragraph" w:customStyle="1" w:styleId="Style117">
    <w:name w:val="Style 117"/>
    <w:basedOn w:val="Normalny"/>
    <w:link w:val="CharStyle118"/>
    <w:uiPriority w:val="99"/>
    <w:rsid w:val="00EE6C16"/>
    <w:pPr>
      <w:widowControl w:val="0"/>
      <w:shd w:val="clear" w:color="auto" w:fill="FFFFFF"/>
      <w:spacing w:before="120" w:after="240" w:line="240" w:lineRule="atLeast"/>
      <w:outlineLvl w:val="1"/>
    </w:pPr>
    <w:rPr>
      <w:b/>
      <w:bCs/>
      <w:spacing w:val="10"/>
      <w:sz w:val="18"/>
      <w:szCs w:val="18"/>
    </w:rPr>
  </w:style>
  <w:style w:type="character" w:customStyle="1" w:styleId="CharStyle121">
    <w:name w:val="Char Style 121"/>
    <w:basedOn w:val="CharStyle3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122">
    <w:name w:val="Char Style 122"/>
    <w:basedOn w:val="CharStyle3"/>
    <w:uiPriority w:val="99"/>
    <w:rsid w:val="00EE6C16"/>
    <w:rPr>
      <w:b/>
      <w:bCs/>
      <w:sz w:val="22"/>
      <w:szCs w:val="22"/>
      <w:u w:val="none"/>
      <w:shd w:val="clear" w:color="auto" w:fill="FFFFFF"/>
    </w:rPr>
  </w:style>
  <w:style w:type="character" w:customStyle="1" w:styleId="CharStyle123">
    <w:name w:val="Char Style 123"/>
    <w:basedOn w:val="CharStyle41"/>
    <w:uiPriority w:val="99"/>
    <w:rsid w:val="00EE6C16"/>
    <w:rPr>
      <w:b/>
      <w:bCs/>
      <w:sz w:val="20"/>
      <w:szCs w:val="20"/>
      <w:u w:val="none"/>
      <w:shd w:val="clear" w:color="auto" w:fill="FFFFFF"/>
    </w:rPr>
  </w:style>
  <w:style w:type="character" w:customStyle="1" w:styleId="CharStyle45">
    <w:name w:val="Char Style 45"/>
    <w:basedOn w:val="CharStyle16"/>
    <w:uiPriority w:val="99"/>
    <w:rsid w:val="00EE6C16"/>
    <w:rPr>
      <w:sz w:val="22"/>
      <w:szCs w:val="22"/>
      <w:u w:val="none"/>
      <w:shd w:val="clear" w:color="auto" w:fill="FFFFFF"/>
    </w:rPr>
  </w:style>
  <w:style w:type="character" w:customStyle="1" w:styleId="CharStyle124">
    <w:name w:val="Char Style 124"/>
    <w:basedOn w:val="CharStyle41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character" w:customStyle="1" w:styleId="CharStyle125">
    <w:name w:val="Char Style 125"/>
    <w:basedOn w:val="CharStyle41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character" w:customStyle="1" w:styleId="CharStyle126">
    <w:name w:val="Char Style 126"/>
    <w:basedOn w:val="CharStyle16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character" w:customStyle="1" w:styleId="CharStyle127">
    <w:name w:val="Char Style 127"/>
    <w:basedOn w:val="CharStyle16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character" w:customStyle="1" w:styleId="CharStyle47">
    <w:name w:val="Char Style 47"/>
    <w:basedOn w:val="CharStyle16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character" w:customStyle="1" w:styleId="CharStyle128">
    <w:name w:val="Char Style 128"/>
    <w:basedOn w:val="CharStyle41"/>
    <w:uiPriority w:val="99"/>
    <w:rsid w:val="00EE6C16"/>
    <w:rPr>
      <w:sz w:val="22"/>
      <w:szCs w:val="22"/>
      <w:u w:val="none"/>
      <w:shd w:val="clear" w:color="auto" w:fill="FFFFFF"/>
    </w:rPr>
  </w:style>
  <w:style w:type="character" w:customStyle="1" w:styleId="CharStyle129">
    <w:name w:val="Char Style 129"/>
    <w:basedOn w:val="CharStyle41"/>
    <w:uiPriority w:val="99"/>
    <w:rsid w:val="00EE6C16"/>
    <w:rPr>
      <w:i/>
      <w:iCs/>
      <w:sz w:val="23"/>
      <w:szCs w:val="23"/>
      <w:u w:val="none"/>
      <w:shd w:val="clear" w:color="auto" w:fill="FFFFFF"/>
    </w:rPr>
  </w:style>
  <w:style w:type="character" w:customStyle="1" w:styleId="CharStyle132">
    <w:name w:val="Char Style 132"/>
    <w:basedOn w:val="Domylnaczcionkaakapitu"/>
    <w:link w:val="Style131"/>
    <w:uiPriority w:val="99"/>
    <w:rsid w:val="00EE6C16"/>
    <w:rPr>
      <w:b/>
      <w:bCs/>
      <w:shd w:val="clear" w:color="auto" w:fill="FFFFFF"/>
    </w:rPr>
  </w:style>
  <w:style w:type="character" w:customStyle="1" w:styleId="CharStyle133">
    <w:name w:val="Char Style 133"/>
    <w:basedOn w:val="CharStyle132"/>
    <w:uiPriority w:val="99"/>
    <w:rsid w:val="00EE6C16"/>
    <w:rPr>
      <w:b/>
      <w:bCs/>
      <w:shd w:val="clear" w:color="auto" w:fill="FFFFFF"/>
    </w:rPr>
  </w:style>
  <w:style w:type="character" w:customStyle="1" w:styleId="CharStyle134">
    <w:name w:val="Char Style 134"/>
    <w:basedOn w:val="CharStyle132"/>
    <w:uiPriority w:val="99"/>
    <w:rsid w:val="00EE6C16"/>
    <w:rPr>
      <w:b/>
      <w:bCs/>
      <w:shd w:val="clear" w:color="auto" w:fill="FFFFFF"/>
    </w:rPr>
  </w:style>
  <w:style w:type="character" w:customStyle="1" w:styleId="CharStyle136">
    <w:name w:val="Char Style 136"/>
    <w:basedOn w:val="Domylnaczcionkaakapitu"/>
    <w:link w:val="Style135"/>
    <w:uiPriority w:val="99"/>
    <w:rsid w:val="00EE6C16"/>
    <w:rPr>
      <w:shd w:val="clear" w:color="auto" w:fill="FFFFFF"/>
    </w:rPr>
  </w:style>
  <w:style w:type="character" w:customStyle="1" w:styleId="CharStyle137">
    <w:name w:val="Char Style 137"/>
    <w:basedOn w:val="CharStyle136"/>
    <w:uiPriority w:val="99"/>
    <w:rsid w:val="00EE6C16"/>
    <w:rPr>
      <w:b/>
      <w:bCs/>
      <w:shd w:val="clear" w:color="auto" w:fill="FFFFFF"/>
    </w:rPr>
  </w:style>
  <w:style w:type="paragraph" w:customStyle="1" w:styleId="Style131">
    <w:name w:val="Style 131"/>
    <w:basedOn w:val="Normalny"/>
    <w:link w:val="CharStyle132"/>
    <w:uiPriority w:val="99"/>
    <w:rsid w:val="00EE6C16"/>
    <w:pPr>
      <w:widowControl w:val="0"/>
      <w:shd w:val="clear" w:color="auto" w:fill="FFFFFF"/>
      <w:spacing w:after="0" w:line="235" w:lineRule="exact"/>
    </w:pPr>
    <w:rPr>
      <w:b/>
      <w:bCs/>
    </w:rPr>
  </w:style>
  <w:style w:type="paragraph" w:customStyle="1" w:styleId="Style135">
    <w:name w:val="Style 135"/>
    <w:basedOn w:val="Normalny"/>
    <w:link w:val="CharStyle136"/>
    <w:uiPriority w:val="99"/>
    <w:rsid w:val="00EE6C16"/>
    <w:pPr>
      <w:widowControl w:val="0"/>
      <w:shd w:val="clear" w:color="auto" w:fill="FFFFFF"/>
      <w:spacing w:after="0" w:line="235" w:lineRule="exact"/>
      <w:ind w:hanging="380"/>
    </w:pPr>
  </w:style>
  <w:style w:type="character" w:customStyle="1" w:styleId="CharStyle43">
    <w:name w:val="Char Style 43"/>
    <w:basedOn w:val="CharStyle38"/>
    <w:uiPriority w:val="99"/>
    <w:rsid w:val="00EE6C16"/>
    <w:rPr>
      <w:rFonts w:cs="Times New Roman"/>
      <w:b/>
      <w:bCs/>
      <w:sz w:val="22"/>
      <w:szCs w:val="22"/>
      <w:u w:val="none"/>
      <w:shd w:val="clear" w:color="auto" w:fill="FFFFF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6C1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Obiekt Znak,BulletC Znak,Akapit z listą31 Znak,Akapit z listą BS Znak,CW_Lista Znak"/>
    <w:link w:val="Akapitzlist"/>
    <w:uiPriority w:val="34"/>
    <w:qFormat/>
    <w:locked/>
    <w:rsid w:val="00EE6C16"/>
    <w:rPr>
      <w:rFonts w:ascii="Calibri" w:eastAsia="Times New Roman" w:hAnsi="Calibri" w:cs="Times New Roman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E6C1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E6C16"/>
    <w:rPr>
      <w:color w:val="605E5C"/>
      <w:shd w:val="clear" w:color="auto" w:fill="E1DFDD"/>
    </w:rPr>
  </w:style>
  <w:style w:type="paragraph" w:customStyle="1" w:styleId="font-weight-semi-bold">
    <w:name w:val="font-weight-semi-bold"/>
    <w:basedOn w:val="Normalny"/>
    <w:rsid w:val="00EE6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ay">
    <w:name w:val="gray"/>
    <w:basedOn w:val="Normalny"/>
    <w:rsid w:val="00EE6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E6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E6C1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EE6C16"/>
  </w:style>
  <w:style w:type="character" w:customStyle="1" w:styleId="markedcontent">
    <w:name w:val="markedcontent"/>
    <w:basedOn w:val="Domylnaczcionkaakapitu"/>
    <w:rsid w:val="00EE6C16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E6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siewiera@polanow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m@polanow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.siwiecka@polanow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2882</Words>
  <Characters>17298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m.dworakowska</dc:creator>
  <cp:keywords/>
  <dc:description/>
  <cp:lastModifiedBy>m.dworakowska</cp:lastModifiedBy>
  <cp:revision>15</cp:revision>
  <dcterms:created xsi:type="dcterms:W3CDTF">2022-06-14T13:16:00Z</dcterms:created>
  <dcterms:modified xsi:type="dcterms:W3CDTF">2023-02-28T11:33:00Z</dcterms:modified>
</cp:coreProperties>
</file>